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FF2D1" w14:textId="69E21280" w:rsidR="00F15AE8" w:rsidRPr="00B72869" w:rsidRDefault="00F15AE8" w:rsidP="00F15AE8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</w:pPr>
      <w:r w:rsidRPr="00B72869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 xml:space="preserve">Załącznik nr </w:t>
      </w:r>
      <w:r w:rsidR="002F2DF8">
        <w:rPr>
          <w:rFonts w:ascii="Calibri Light" w:hAnsi="Calibri Light" w:cs="Calibri Light"/>
          <w:b w:val="0"/>
          <w:color w:val="auto"/>
          <w:spacing w:val="26"/>
          <w:szCs w:val="14"/>
          <w:u w:val="single"/>
        </w:rPr>
        <w:t>3 do zapytania ofertowego</w:t>
      </w:r>
    </w:p>
    <w:p w14:paraId="6ED746D0" w14:textId="77777777" w:rsidR="00DD7534" w:rsidRPr="00B72869" w:rsidRDefault="00DD7534" w:rsidP="00DD7534">
      <w:pPr>
        <w:pStyle w:val="Nagwek3"/>
        <w:spacing w:before="0" w:line="300" w:lineRule="auto"/>
        <w:jc w:val="right"/>
        <w:rPr>
          <w:rFonts w:ascii="Calibri Light" w:hAnsi="Calibri Light" w:cs="Calibri Light"/>
          <w:b w:val="0"/>
          <w:color w:val="auto"/>
          <w:sz w:val="16"/>
          <w:szCs w:val="16"/>
        </w:rPr>
      </w:pPr>
    </w:p>
    <w:p w14:paraId="4A6BD66D" w14:textId="79AEAD11" w:rsidR="00C206F6" w:rsidRDefault="00DD7534" w:rsidP="00C206F6">
      <w:pPr>
        <w:jc w:val="center"/>
        <w:rPr>
          <w:rFonts w:ascii="Calibri Light" w:hAnsi="Calibri Light" w:cs="Calibri Light"/>
          <w:b/>
        </w:rPr>
      </w:pPr>
      <w:r w:rsidRPr="00B72869">
        <w:rPr>
          <w:rFonts w:ascii="Calibri Light" w:hAnsi="Calibri Light" w:cs="Calibri Light"/>
          <w:b/>
        </w:rPr>
        <w:t>OPIS PRZEDMIOTU ZAMÓWIENIA</w:t>
      </w:r>
      <w:r w:rsidR="005107D7" w:rsidRPr="00B72869">
        <w:rPr>
          <w:rFonts w:ascii="Calibri Light" w:hAnsi="Calibri Light" w:cs="Calibri Light"/>
          <w:b/>
        </w:rPr>
        <w:t xml:space="preserve"> (OPZ)</w:t>
      </w:r>
      <w:bookmarkStart w:id="0" w:name="_Hlk491020584"/>
      <w:bookmarkStart w:id="1" w:name="_Hlk492656456"/>
    </w:p>
    <w:p w14:paraId="523702AC" w14:textId="77777777" w:rsidR="00C206F6" w:rsidRPr="00C206F6" w:rsidRDefault="00C206F6" w:rsidP="00C206F6">
      <w:pPr>
        <w:jc w:val="center"/>
        <w:rPr>
          <w:rFonts w:ascii="Calibri Light" w:hAnsi="Calibri Light" w:cs="Calibri Light"/>
          <w:b/>
        </w:rPr>
      </w:pPr>
    </w:p>
    <w:p w14:paraId="1614B0AA" w14:textId="089139EA" w:rsidR="00C206F6" w:rsidRDefault="00503427" w:rsidP="00503427">
      <w:pPr>
        <w:shd w:val="clear" w:color="auto" w:fill="F2F2F2" w:themeFill="background1" w:themeFillShade="F2"/>
        <w:jc w:val="center"/>
        <w:rPr>
          <w:rFonts w:ascii="Calibri Light" w:hAnsi="Calibri Light" w:cs="Calibri Light"/>
          <w:lang w:eastAsia="pl-PL"/>
        </w:rPr>
      </w:pPr>
      <w:r w:rsidRPr="00503427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Opracowanie dokumentacji budowy chodnika w ciągu drogi powiatowej </w:t>
      </w:r>
      <w:r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                            </w:t>
      </w:r>
      <w:r w:rsidRPr="00503427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nr </w:t>
      </w:r>
      <w:r w:rsidR="007E5944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>1579K Siekierczyna-Naszacowice</w:t>
      </w:r>
      <w:r w:rsidRPr="00503427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 w km </w:t>
      </w:r>
      <w:r w:rsidR="007E5944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>15+470-16+460</w:t>
      </w:r>
      <w:r w:rsidRPr="00503427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 xml:space="preserve"> w m. </w:t>
      </w:r>
      <w:r w:rsidR="007E5944">
        <w:rPr>
          <w:rFonts w:ascii="Calibri Light" w:eastAsia="Calibri" w:hAnsi="Calibri Light" w:cs="Calibri Light"/>
          <w:b/>
          <w:bCs/>
          <w:iCs/>
          <w:sz w:val="28"/>
          <w:szCs w:val="16"/>
          <w:lang w:eastAsia="pl-PL"/>
        </w:rPr>
        <w:t>Naszacowice</w:t>
      </w:r>
    </w:p>
    <w:p w14:paraId="69DCE2A9" w14:textId="77777777" w:rsidR="00B3746C" w:rsidRDefault="00B3746C" w:rsidP="00B3746C">
      <w:pPr>
        <w:pStyle w:val="Akapitzlist"/>
        <w:suppressAutoHyphens w:val="0"/>
        <w:overflowPunct/>
        <w:autoSpaceDE/>
        <w:spacing w:after="200" w:line="276" w:lineRule="auto"/>
        <w:ind w:left="360"/>
        <w:jc w:val="both"/>
        <w:textAlignment w:val="auto"/>
        <w:rPr>
          <w:rFonts w:ascii="Calibri Light" w:hAnsi="Calibri Light" w:cs="Calibri Light"/>
          <w:lang w:eastAsia="pl-PL"/>
        </w:rPr>
      </w:pPr>
    </w:p>
    <w:p w14:paraId="7E92BDBB" w14:textId="74032248" w:rsidR="00C206F6" w:rsidRPr="00C206F6" w:rsidRDefault="005107D7" w:rsidP="00C97F3F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206F6">
        <w:rPr>
          <w:rFonts w:ascii="Calibri Light" w:hAnsi="Calibri Light" w:cs="Calibri Light"/>
          <w:lang w:eastAsia="pl-PL"/>
        </w:rPr>
        <w:t xml:space="preserve">Nazwa przedmiotu zamówienia: </w:t>
      </w:r>
      <w:r w:rsidR="007E5944" w:rsidRPr="007E5944">
        <w:rPr>
          <w:rFonts w:ascii="Calibri Light" w:hAnsi="Calibri Light" w:cs="Calibri Light"/>
          <w:iCs/>
          <w:lang w:eastAsia="pl-PL"/>
        </w:rPr>
        <w:t>Opracowanie dokumentacji budowy chodnika w ciągu drogi powiatowej                             nr 1579K Siekierczyna-Naszacowice w km 15+470-16+460 w m. Naszacowice</w:t>
      </w:r>
      <w:r w:rsidR="00B3746C">
        <w:rPr>
          <w:rFonts w:ascii="Calibri Light" w:hAnsi="Calibri Light" w:cs="Calibri Light"/>
          <w:iCs/>
          <w:lang w:eastAsia="pl-PL"/>
        </w:rPr>
        <w:t xml:space="preserve">. </w:t>
      </w:r>
    </w:p>
    <w:p w14:paraId="621DD0D3" w14:textId="371FB7CB" w:rsidR="00503427" w:rsidRDefault="00503427" w:rsidP="00C206F6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503427">
        <w:rPr>
          <w:rFonts w:ascii="Calibri Light" w:hAnsi="Calibri Light" w:cs="Calibri Light"/>
          <w:lang w:eastAsia="pl-PL"/>
        </w:rPr>
        <w:t xml:space="preserve">Przedmiotem zamówienia jest usługa obejmująca opracowanie dokumentacji projektowej przebudowy i/lub rozbudowy drogi powiatowej nr </w:t>
      </w:r>
      <w:r w:rsidR="007E5944" w:rsidRPr="007E5944">
        <w:rPr>
          <w:rFonts w:ascii="Calibri Light" w:hAnsi="Calibri Light" w:cs="Calibri Light"/>
          <w:lang w:eastAsia="pl-PL"/>
        </w:rPr>
        <w:t xml:space="preserve">1579K Siekierczyna-Naszacowice </w:t>
      </w:r>
      <w:r w:rsidRPr="00503427">
        <w:rPr>
          <w:rFonts w:ascii="Calibri Light" w:hAnsi="Calibri Light" w:cs="Calibri Light"/>
          <w:lang w:eastAsia="pl-PL"/>
        </w:rPr>
        <w:t xml:space="preserve">w km </w:t>
      </w:r>
      <w:r w:rsidR="007E5944">
        <w:rPr>
          <w:rFonts w:ascii="Calibri Light" w:hAnsi="Calibri Light" w:cs="Calibri Light"/>
          <w:lang w:eastAsia="pl-PL"/>
        </w:rPr>
        <w:t>15+470-16+460</w:t>
      </w:r>
      <w:r w:rsidRPr="00503427">
        <w:rPr>
          <w:rFonts w:ascii="Calibri Light" w:hAnsi="Calibri Light" w:cs="Calibri Light"/>
          <w:lang w:eastAsia="pl-PL"/>
        </w:rPr>
        <w:t xml:space="preserve"> w m. </w:t>
      </w:r>
      <w:r w:rsidR="007E5944">
        <w:rPr>
          <w:rFonts w:ascii="Calibri Light" w:hAnsi="Calibri Light" w:cs="Calibri Light"/>
          <w:lang w:eastAsia="pl-PL"/>
        </w:rPr>
        <w:t xml:space="preserve">Naszacowice </w:t>
      </w:r>
      <w:r w:rsidRPr="00503427">
        <w:rPr>
          <w:rFonts w:ascii="Calibri Light" w:hAnsi="Calibri Light" w:cs="Calibri Light"/>
          <w:lang w:eastAsia="pl-PL"/>
        </w:rPr>
        <w:t>polegającej na budowie chodnika</w:t>
      </w:r>
      <w:r w:rsidR="007E5944">
        <w:rPr>
          <w:rFonts w:ascii="Calibri Light" w:hAnsi="Calibri Light" w:cs="Calibri Light"/>
          <w:lang w:eastAsia="pl-PL"/>
        </w:rPr>
        <w:t xml:space="preserve"> </w:t>
      </w:r>
      <w:r w:rsidRPr="00503427">
        <w:rPr>
          <w:rFonts w:ascii="Calibri Light" w:hAnsi="Calibri Light" w:cs="Calibri Light"/>
          <w:lang w:eastAsia="pl-PL"/>
        </w:rPr>
        <w:t>wraz z odwodnieniem, poszerzeniem jezdni w wymaganym zakresie i innymi robotami towarzyszącymi wynikającymi z przyjętych rozwiązań projektowych</w:t>
      </w:r>
      <w:r w:rsidR="00113C2C">
        <w:rPr>
          <w:rFonts w:ascii="Calibri Light" w:hAnsi="Calibri Light" w:cs="Calibri Light"/>
          <w:lang w:eastAsia="pl-PL"/>
        </w:rPr>
        <w:t>.</w:t>
      </w:r>
    </w:p>
    <w:p w14:paraId="62C07A99" w14:textId="23D29EAB" w:rsidR="00B72869" w:rsidRPr="00C206F6" w:rsidRDefault="00B72869" w:rsidP="00C206F6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206F6">
        <w:rPr>
          <w:rFonts w:ascii="Calibri Light" w:hAnsi="Calibri Light" w:cs="Calibri Light"/>
          <w:lang w:eastAsia="pl-PL"/>
        </w:rPr>
        <w:t>Opracowana dokumentacja projektowa ma służyć do dokonania zgłoszenia robót i/lub uzyskania decyzji ZRID oraz do przeprowadzenia postępowania o udzielenie zamówienia publicznego zgodnie z ustawą z dnia 11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września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2019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r. – Prawo zamówień publicznych (t.j.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Dz.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U.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z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2024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r.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poz.</w:t>
      </w:r>
      <w:r w:rsidR="00DF432F" w:rsidRPr="00C206F6">
        <w:rPr>
          <w:rFonts w:ascii="Calibri Light" w:hAnsi="Calibri Light" w:cs="Calibri Light"/>
          <w:lang w:eastAsia="pl-PL"/>
        </w:rPr>
        <w:t> </w:t>
      </w:r>
      <w:r w:rsidRPr="00C206F6">
        <w:rPr>
          <w:rFonts w:ascii="Calibri Light" w:hAnsi="Calibri Light" w:cs="Calibri Light"/>
          <w:lang w:eastAsia="pl-PL"/>
        </w:rPr>
        <w:t>1320</w:t>
      </w:r>
      <w:r w:rsidR="00DF432F" w:rsidRPr="00C206F6">
        <w:rPr>
          <w:rFonts w:ascii="Calibri Light" w:hAnsi="Calibri Light" w:cs="Calibri Light"/>
          <w:lang w:eastAsia="pl-PL"/>
        </w:rPr>
        <w:t> późn. zm.</w:t>
      </w:r>
      <w:r w:rsidRPr="00C206F6">
        <w:rPr>
          <w:rFonts w:ascii="Calibri Light" w:hAnsi="Calibri Light" w:cs="Calibri Light"/>
          <w:lang w:eastAsia="pl-PL"/>
        </w:rPr>
        <w:t>) – stanowić będzie opis przedmiotu zamówienia na roboty budowlane.</w:t>
      </w:r>
      <w:r w:rsidR="00C206F6">
        <w:rPr>
          <w:rFonts w:ascii="Calibri Light" w:hAnsi="Calibri Light" w:cs="Calibri Light"/>
          <w:lang w:eastAsia="pl-PL"/>
        </w:rPr>
        <w:t xml:space="preserve"> </w:t>
      </w:r>
      <w:r w:rsidRPr="00C206F6">
        <w:rPr>
          <w:rFonts w:ascii="Calibri Light" w:hAnsi="Calibri Light" w:cs="Calibri Light"/>
          <w:lang w:eastAsia="pl-PL"/>
        </w:rPr>
        <w:t xml:space="preserve">Przedmiot niniejszego zamówienia obejmuje również – w okresie rękojmi za wady i gwarancji jakości </w:t>
      </w:r>
      <w:r w:rsidR="0046099B" w:rsidRPr="00C206F6">
        <w:rPr>
          <w:rFonts w:ascii="Calibri Light" w:hAnsi="Calibri Light" w:cs="Calibri Light"/>
          <w:lang w:eastAsia="pl-PL"/>
        </w:rPr>
        <w:t>–</w:t>
      </w:r>
      <w:r w:rsidRPr="00C206F6">
        <w:rPr>
          <w:rFonts w:ascii="Calibri Light" w:hAnsi="Calibri Light" w:cs="Calibri Light"/>
          <w:lang w:eastAsia="pl-PL"/>
        </w:rPr>
        <w:t xml:space="preserve"> nadzór autorski.</w:t>
      </w:r>
    </w:p>
    <w:p w14:paraId="0D2C203E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 xml:space="preserve">Przed przystąpieniem do właściwych prac projektowych Zamawiający wymaga przedłożenia przez Wykonawcę projektu w wersji roboczej (projekt koncepcyjny) na mapie do celów projektowych (bez klauzuli PODGiK) do uzgodnień przedprojektowych w celu dokonania ewentualnych korekt oraz akceptacji. Projekt </w:t>
      </w:r>
      <w:r w:rsidRPr="00C8128E">
        <w:rPr>
          <w:rFonts w:ascii="Calibri Light" w:hAnsi="Calibri Light" w:cs="Calibri Light"/>
          <w:lang w:eastAsia="pl-PL"/>
        </w:rPr>
        <w:br/>
        <w:t>w wersji roboczej zawierał będzie m. in. proponowane rozwiązania konstrukcyjne i materiałowe, wstępnie określone parametry techniczne, projekt zagospodarowania terenu z określeniem powierzchni terenu niezbędnego do realizacji przyszłych robót budowlanych.</w:t>
      </w:r>
    </w:p>
    <w:p w14:paraId="70DDAA23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Parametry techniczne do projektowania.</w:t>
      </w:r>
    </w:p>
    <w:p w14:paraId="02D4E2BA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Dokumentację projektową należy opracować przy następujących założeniach:</w:t>
      </w:r>
    </w:p>
    <w:p w14:paraId="3C0A9D29" w14:textId="77777777" w:rsidR="00B72869" w:rsidRPr="00C8128E" w:rsidRDefault="00B72869" w:rsidP="00B72869">
      <w:pPr>
        <w:pStyle w:val="Akapitzlist"/>
        <w:numPr>
          <w:ilvl w:val="2"/>
          <w:numId w:val="27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Klasa drogi powiatowej – Z</w:t>
      </w:r>
    </w:p>
    <w:p w14:paraId="7E3C1272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Kategoria ruchu – KR3</w:t>
      </w:r>
    </w:p>
    <w:p w14:paraId="619CAD7A" w14:textId="77777777" w:rsidR="00B72869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 xml:space="preserve">Opracowana dokumentacja projektowa musi: </w:t>
      </w:r>
    </w:p>
    <w:p w14:paraId="52B80A25" w14:textId="77777777" w:rsidR="00B72869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>
        <w:rPr>
          <w:rFonts w:ascii="Calibri Light" w:hAnsi="Calibri Light" w:cs="Calibri Light"/>
          <w:lang w:eastAsia="pl-PL"/>
        </w:rPr>
        <w:t>zawierać wszystkie uzgodnienia, decyzje, oceny, opinie, badania i inne dokumenty niezbędne do uzyskania decyzji o zezwoleniu na realizację inwestycji drogowej (ZRID) i/lub zgłoszenia zamiaru wykonania robót budowlanych,</w:t>
      </w:r>
    </w:p>
    <w:p w14:paraId="796A0BB3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uwzględniać wykonanie niezbędnych robót towarzyszących wynikających z przyjętych rozwiązań projektowych (projekty branżowe),</w:t>
      </w:r>
    </w:p>
    <w:p w14:paraId="744FBF32" w14:textId="77777777" w:rsidR="00B72869" w:rsidRPr="00C8128E" w:rsidRDefault="00B72869" w:rsidP="00B72869">
      <w:pPr>
        <w:pStyle w:val="Akapitzlist"/>
        <w:numPr>
          <w:ilvl w:val="1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lang w:eastAsia="pl-PL"/>
        </w:rPr>
      </w:pPr>
      <w:r w:rsidRPr="00C8128E">
        <w:rPr>
          <w:rFonts w:ascii="Calibri Light" w:hAnsi="Calibri Light" w:cs="Calibri Light"/>
          <w:lang w:eastAsia="pl-PL"/>
        </w:rPr>
        <w:t>zawierać projekt docelowej organizacji ruchu (zmiany) oraz tymczasowej organizacji ruchu na czas prowadzenia robót - zamawiający wymaga, aby dokumentacja projektowa, w tym projekt organizacji ruchu, zapewniały zachowania ciągłości ruchu samochodowego oraz pieszych w trakcie realizacji robót.</w:t>
      </w:r>
    </w:p>
    <w:p w14:paraId="2DE0FBEB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ramach zamówienia wykonawca zobowiązany będzie opracować:</w:t>
      </w:r>
    </w:p>
    <w:p w14:paraId="2B2D2503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projekt roboczy (koncepcyjny),</w:t>
      </w:r>
    </w:p>
    <w:p w14:paraId="7DF1B83B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bookmarkStart w:id="2" w:name="_Hlk120022926"/>
      <w:r w:rsidRPr="00C8128E">
        <w:rPr>
          <w:rFonts w:ascii="Calibri Light" w:hAnsi="Calibri Light" w:cs="Calibri Light"/>
          <w:szCs w:val="24"/>
          <w:lang w:eastAsia="pl-PL"/>
        </w:rPr>
        <w:t>Projekt budowlany w zakresie:</w:t>
      </w:r>
    </w:p>
    <w:p w14:paraId="3D35AEF6" w14:textId="77777777" w:rsidR="00B72869" w:rsidRPr="00C8128E" w:rsidRDefault="00B72869" w:rsidP="00B72869">
      <w:pPr>
        <w:numPr>
          <w:ilvl w:val="2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Projektu zagospodarowania terenu,</w:t>
      </w:r>
    </w:p>
    <w:p w14:paraId="4F85F333" w14:textId="77777777" w:rsidR="00B72869" w:rsidRPr="00C8128E" w:rsidRDefault="00B72869" w:rsidP="00B72869">
      <w:pPr>
        <w:numPr>
          <w:ilvl w:val="2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oraz projektu architektoniczno-budowlany,</w:t>
      </w:r>
    </w:p>
    <w:p w14:paraId="60CFD194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Projekt techniczny oraz projekt wykonawczy,</w:t>
      </w:r>
    </w:p>
    <w:p w14:paraId="1FA803BE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Specyfikacja techniczna wykonania i odbioru robót budowlanych,</w:t>
      </w:r>
    </w:p>
    <w:p w14:paraId="0BA455DC" w14:textId="77777777" w:rsidR="00B72869" w:rsidRPr="00C8128E" w:rsidRDefault="00B72869" w:rsidP="00B72869">
      <w:pPr>
        <w:numPr>
          <w:ilvl w:val="1"/>
          <w:numId w:val="21"/>
        </w:numPr>
        <w:suppressAutoHyphens w:val="0"/>
        <w:overflowPunct/>
        <w:autoSpaceDE/>
        <w:autoSpaceDN w:val="0"/>
        <w:jc w:val="both"/>
        <w:textAlignment w:val="auto"/>
        <w:rPr>
          <w:rFonts w:ascii="Calibri Light" w:hAnsi="Calibri Light" w:cs="Calibri Light"/>
          <w:szCs w:val="24"/>
          <w:lang w:eastAsia="pl-PL"/>
        </w:rPr>
      </w:pPr>
      <w:r w:rsidRPr="00C8128E">
        <w:rPr>
          <w:rFonts w:ascii="Calibri Light" w:hAnsi="Calibri Light" w:cs="Calibri Light"/>
          <w:szCs w:val="24"/>
          <w:lang w:eastAsia="pl-PL"/>
        </w:rPr>
        <w:t>Przedmiar robót oraz kosztorys inwestorski,</w:t>
      </w:r>
    </w:p>
    <w:p w14:paraId="3A7E977D" w14:textId="77777777" w:rsidR="00B72869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Projekt docelowej oraz tymczasowej (na czas robót) organizacji ruchu.</w:t>
      </w:r>
    </w:p>
    <w:bookmarkEnd w:id="2"/>
    <w:p w14:paraId="25866397" w14:textId="77777777" w:rsidR="00B72869" w:rsidRPr="00C8128E" w:rsidRDefault="00B72869" w:rsidP="00B72869">
      <w:pPr>
        <w:pStyle w:val="Akapitzlist"/>
        <w:numPr>
          <w:ilvl w:val="0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</w:rPr>
        <w:t xml:space="preserve">Dokumentację projektowo-kosztorysową należy dostarczyć w następujących ilościach egzemplarzy </w:t>
      </w:r>
      <w:r w:rsidRPr="00C8128E">
        <w:rPr>
          <w:rFonts w:ascii="Calibri Light" w:hAnsi="Calibri Light" w:cs="Calibri Light"/>
        </w:rPr>
        <w:br/>
        <w:t>i formatach:</w:t>
      </w:r>
    </w:p>
    <w:p w14:paraId="2FA74EC7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>Projekty robocze (projekt koncepcyjny) – 2 egz. wersji papierowej oraz 1 egz. w wersji elektronicznej w formacie: *.pdf</w:t>
      </w:r>
      <w:r w:rsidRPr="00C8128E">
        <w:rPr>
          <w:rFonts w:ascii="Calibri Light" w:hAnsi="Calibri Light" w:cs="Calibri Light"/>
          <w:i/>
          <w:snapToGrid w:val="0"/>
        </w:rPr>
        <w:t>, *.dxf lub *.dwg</w:t>
      </w:r>
    </w:p>
    <w:p w14:paraId="4086079A" w14:textId="1CA72146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 xml:space="preserve">projekty budowlane i wykonawcze </w:t>
      </w:r>
      <w:r w:rsidR="00270022" w:rsidRPr="00270022">
        <w:rPr>
          <w:rFonts w:ascii="Calibri Light" w:hAnsi="Calibri Light" w:cs="Calibri Light"/>
          <w:i/>
        </w:rPr>
        <w:t>–</w:t>
      </w:r>
      <w:r w:rsidRPr="00C8128E">
        <w:rPr>
          <w:rFonts w:ascii="Calibri Light" w:hAnsi="Calibri Light" w:cs="Calibri Light"/>
          <w:i/>
        </w:rPr>
        <w:t xml:space="preserve"> 5 egz. wersji papierowej oraz 1 egz. w wersji elektronicznej </w:t>
      </w:r>
      <w:r w:rsidRPr="00C8128E">
        <w:rPr>
          <w:rFonts w:ascii="Calibri Light" w:hAnsi="Calibri Light" w:cs="Calibri Light"/>
          <w:i/>
        </w:rPr>
        <w:br/>
        <w:t>w formacie: *.pdf</w:t>
      </w:r>
      <w:r w:rsidRPr="00C8128E">
        <w:rPr>
          <w:rFonts w:ascii="Calibri Light" w:hAnsi="Calibri Light" w:cs="Calibri Light"/>
          <w:i/>
          <w:snapToGrid w:val="0"/>
        </w:rPr>
        <w:t>, *.dxf lub *.dwg</w:t>
      </w:r>
    </w:p>
    <w:p w14:paraId="70DE7A94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lastRenderedPageBreak/>
        <w:t xml:space="preserve">przedmiar robót wraz z kosztorysem inwestorskim – 2 egz. wersji papierowej oraz 1 egz. wersji elektronicznej w formacie </w:t>
      </w:r>
      <w:r w:rsidRPr="00C8128E">
        <w:rPr>
          <w:rFonts w:ascii="Calibri Light" w:hAnsi="Calibri Light" w:cs="Calibri Light"/>
          <w:i/>
          <w:snapToGrid w:val="0"/>
        </w:rPr>
        <w:t>*.pdf, *.xls, oraz *.ath lub *.xml</w:t>
      </w:r>
    </w:p>
    <w:p w14:paraId="22118597" w14:textId="77777777" w:rsidR="00B72869" w:rsidRPr="00C8128E" w:rsidRDefault="00B72869" w:rsidP="00B72869">
      <w:pPr>
        <w:pStyle w:val="Akapitzlist"/>
        <w:numPr>
          <w:ilvl w:val="2"/>
          <w:numId w:val="21"/>
        </w:numPr>
        <w:suppressAutoHyphens w:val="0"/>
        <w:overflowPunct/>
        <w:autoSpaceDE/>
        <w:autoSpaceDN w:val="0"/>
        <w:spacing w:after="200" w:line="276" w:lineRule="auto"/>
        <w:jc w:val="both"/>
        <w:textAlignment w:val="auto"/>
        <w:rPr>
          <w:rFonts w:ascii="Calibri Light" w:hAnsi="Calibri Light" w:cs="Calibri Light"/>
          <w:i/>
        </w:rPr>
      </w:pPr>
      <w:r w:rsidRPr="00C8128E">
        <w:rPr>
          <w:rFonts w:ascii="Calibri Light" w:hAnsi="Calibri Light" w:cs="Calibri Light"/>
          <w:i/>
        </w:rPr>
        <w:t xml:space="preserve">specyfikacje techniczne wykonania i odbioru robót – 2 egz. wersji papierowej oraz 1 egz. wersji elektronicznej w formacie *.pdf oraz *.doc </w:t>
      </w:r>
    </w:p>
    <w:p w14:paraId="153EB538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  <w:bCs/>
          <w:lang w:eastAsia="pl-PL"/>
        </w:rPr>
      </w:pPr>
      <w:r w:rsidRPr="00C8128E">
        <w:rPr>
          <w:rFonts w:ascii="Calibri Light" w:hAnsi="Calibri Light" w:cs="Calibri Light"/>
          <w:bCs/>
          <w:lang w:eastAsia="pl-PL"/>
        </w:rPr>
        <w:t>Zakładany harmonogram prac projektowych:</w:t>
      </w:r>
    </w:p>
    <w:p w14:paraId="289C53D8" w14:textId="3C64AAC6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mapy do celów projektowych – do 1 m-ca od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umowy,</w:t>
      </w:r>
    </w:p>
    <w:p w14:paraId="10494A42" w14:textId="3D577A6C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projektu koncepcyjnego (roboczego) – do </w:t>
      </w:r>
      <w:r w:rsidR="00270022">
        <w:rPr>
          <w:rFonts w:ascii="Calibri Light" w:hAnsi="Calibri Light" w:cs="Calibri Light"/>
          <w:bCs/>
          <w:i/>
          <w:iCs/>
        </w:rPr>
        <w:t>2 </w:t>
      </w:r>
      <w:r>
        <w:rPr>
          <w:rFonts w:ascii="Calibri Light" w:hAnsi="Calibri Light" w:cs="Calibri Light"/>
          <w:bCs/>
          <w:i/>
          <w:iCs/>
        </w:rPr>
        <w:t xml:space="preserve">m-cy od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umowy, </w:t>
      </w:r>
    </w:p>
    <w:p w14:paraId="66B26FB6" w14:textId="24A1D25E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Przekazanie dokumentacji projektowej w zakresie niezbędnym do złożenia wniosku o wydanie decyzji ZRID/zgłoszenia robót budowlanych – do </w:t>
      </w:r>
      <w:r w:rsidR="00A14BEE">
        <w:rPr>
          <w:rFonts w:ascii="Calibri Light" w:hAnsi="Calibri Light" w:cs="Calibri Light"/>
          <w:bCs/>
          <w:i/>
          <w:iCs/>
        </w:rPr>
        <w:t>10</w:t>
      </w:r>
      <w:r>
        <w:rPr>
          <w:rFonts w:ascii="Calibri Light" w:hAnsi="Calibri Light" w:cs="Calibri Light"/>
          <w:bCs/>
          <w:i/>
          <w:iCs/>
        </w:rPr>
        <w:t xml:space="preserve"> m-cy dni od daty </w:t>
      </w:r>
      <w:r w:rsidR="00270022">
        <w:rPr>
          <w:rFonts w:ascii="Calibri Light" w:hAnsi="Calibri Light" w:cs="Calibri Light"/>
          <w:bCs/>
          <w:i/>
          <w:iCs/>
        </w:rPr>
        <w:t xml:space="preserve">zawarcia </w:t>
      </w:r>
      <w:r>
        <w:rPr>
          <w:rFonts w:ascii="Calibri Light" w:hAnsi="Calibri Light" w:cs="Calibri Light"/>
          <w:bCs/>
          <w:i/>
          <w:iCs/>
        </w:rPr>
        <w:t>umowy,</w:t>
      </w:r>
    </w:p>
    <w:p w14:paraId="6674799F" w14:textId="65542591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Opracowanie kosztorysów inwestorskich, projektu docelowej organizacji ruchu </w:t>
      </w:r>
      <w:r w:rsidR="00B3746C">
        <w:rPr>
          <w:rFonts w:ascii="Calibri Light" w:hAnsi="Calibri Light" w:cs="Calibri Light"/>
          <w:bCs/>
          <w:i/>
          <w:iCs/>
        </w:rPr>
        <w:t xml:space="preserve">oraz na czas robót </w:t>
      </w:r>
      <w:r>
        <w:rPr>
          <w:rFonts w:ascii="Calibri Light" w:hAnsi="Calibri Light" w:cs="Calibri Light"/>
          <w:bCs/>
          <w:i/>
          <w:iCs/>
        </w:rPr>
        <w:t xml:space="preserve">– do </w:t>
      </w:r>
      <w:r w:rsidR="00A14BEE">
        <w:rPr>
          <w:rFonts w:ascii="Calibri Light" w:hAnsi="Calibri Light" w:cs="Calibri Light"/>
          <w:bCs/>
          <w:i/>
          <w:iCs/>
        </w:rPr>
        <w:t xml:space="preserve">10 </w:t>
      </w:r>
      <w:r>
        <w:rPr>
          <w:rFonts w:ascii="Calibri Light" w:hAnsi="Calibri Light" w:cs="Calibri Light"/>
          <w:bCs/>
          <w:i/>
          <w:iCs/>
        </w:rPr>
        <w:t xml:space="preserve">m-cy od daty </w:t>
      </w:r>
      <w:r w:rsidR="00270022">
        <w:rPr>
          <w:rFonts w:ascii="Calibri Light" w:hAnsi="Calibri Light" w:cs="Calibri Light"/>
          <w:bCs/>
          <w:i/>
          <w:iCs/>
        </w:rPr>
        <w:t xml:space="preserve">zawarcia </w:t>
      </w:r>
      <w:r>
        <w:rPr>
          <w:rFonts w:ascii="Calibri Light" w:hAnsi="Calibri Light" w:cs="Calibri Light"/>
          <w:bCs/>
          <w:i/>
          <w:iCs/>
        </w:rPr>
        <w:t>umowy,</w:t>
      </w:r>
    </w:p>
    <w:p w14:paraId="1D6AC72B" w14:textId="779C8F97" w:rsidR="006517E0" w:rsidRDefault="006517E0" w:rsidP="006517E0">
      <w:pPr>
        <w:pStyle w:val="Akapitzlist"/>
        <w:numPr>
          <w:ilvl w:val="2"/>
          <w:numId w:val="21"/>
        </w:numPr>
        <w:overflowPunct/>
        <w:autoSpaceDE/>
        <w:autoSpaceDN w:val="0"/>
        <w:jc w:val="both"/>
        <w:textAlignment w:val="auto"/>
        <w:rPr>
          <w:rFonts w:ascii="Calibri Light" w:hAnsi="Calibri Light" w:cs="Calibri Light"/>
          <w:bCs/>
          <w:i/>
          <w:iCs/>
        </w:rPr>
      </w:pPr>
      <w:r>
        <w:rPr>
          <w:rFonts w:ascii="Calibri Light" w:hAnsi="Calibri Light" w:cs="Calibri Light"/>
          <w:bCs/>
          <w:i/>
          <w:iCs/>
        </w:rPr>
        <w:t xml:space="preserve">Projekt wykonawczy wraz ze STWIORB – do </w:t>
      </w:r>
      <w:r w:rsidR="00A14BEE">
        <w:rPr>
          <w:rFonts w:ascii="Calibri Light" w:hAnsi="Calibri Light" w:cs="Calibri Light"/>
          <w:bCs/>
          <w:i/>
          <w:iCs/>
        </w:rPr>
        <w:t xml:space="preserve">10 </w:t>
      </w:r>
      <w:r>
        <w:rPr>
          <w:rFonts w:ascii="Calibri Light" w:hAnsi="Calibri Light" w:cs="Calibri Light"/>
          <w:bCs/>
          <w:i/>
          <w:iCs/>
        </w:rPr>
        <w:t xml:space="preserve">m-cy o daty </w:t>
      </w:r>
      <w:r w:rsidR="00270022">
        <w:rPr>
          <w:rFonts w:ascii="Calibri Light" w:hAnsi="Calibri Light" w:cs="Calibri Light"/>
          <w:bCs/>
          <w:i/>
          <w:iCs/>
        </w:rPr>
        <w:t>zawarcia</w:t>
      </w:r>
      <w:r>
        <w:rPr>
          <w:rFonts w:ascii="Calibri Light" w:hAnsi="Calibri Light" w:cs="Calibri Light"/>
          <w:bCs/>
          <w:i/>
          <w:iCs/>
        </w:rPr>
        <w:t xml:space="preserve"> umowy.</w:t>
      </w:r>
    </w:p>
    <w:p w14:paraId="5D99EBE4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Dokumentacja projektowo-kosztorysowa musi zostać opracowana zgodnie z obowiązującymi przepisami </w:t>
      </w:r>
      <w:r w:rsidRPr="00C8128E">
        <w:rPr>
          <w:rFonts w:ascii="Calibri Light" w:hAnsi="Calibri Light" w:cs="Calibri Light"/>
        </w:rPr>
        <w:br/>
        <w:t xml:space="preserve">i normami w tym zakresie, w tym: </w:t>
      </w:r>
    </w:p>
    <w:p w14:paraId="74FB77AC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Rozwoju i Technologii z dnia 20 grudnia 2021 r. w sprawie szczegółowego zakresu i formy dokumentacji projektowej, specyfikacji technicznych wykonania i odbioru robót budowlanych oraz programu funkcjonalno-użytkowego (Dz. U. z 2021 r. poz. 2454);</w:t>
      </w:r>
    </w:p>
    <w:p w14:paraId="6E2AE643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Rozwoju z dnia 11 września 2020 r. w sprawie szczegółowego zakresu </w:t>
      </w:r>
      <w:r w:rsidRPr="00C8128E">
        <w:rPr>
          <w:rFonts w:ascii="Calibri Light" w:hAnsi="Calibri Light" w:cs="Calibri Light"/>
          <w:i/>
          <w:iCs/>
        </w:rPr>
        <w:br/>
        <w:t>i formy projektu budowlanego (t.j. Dz. U. z 2022 r. poz. 1679 z późn. zm.);</w:t>
      </w:r>
    </w:p>
    <w:p w14:paraId="7ED07E04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Rozporządzenia Ministra Rozwoju i Technologii z dnia 20 grudnia 2021 r. w sprawie określenia metod </w:t>
      </w:r>
      <w:r w:rsidRPr="00C8128E">
        <w:rPr>
          <w:rFonts w:ascii="Calibri Light" w:hAnsi="Calibri Light" w:cs="Calibri Light"/>
          <w:i/>
          <w:iCs/>
        </w:rPr>
        <w:br/>
        <w:t>i podstaw sporządzania kosztorysu inwestorskiego, obliczania planowanych kosztów prac projektowych oraz planowanych kosztów robót budowlanych określonych w programie funkcjonalno-użytkowym (Dz. U. z 2021 r. poz. 2458);</w:t>
      </w:r>
    </w:p>
    <w:p w14:paraId="1F7F4C07" w14:textId="5EFD09EE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11 września 2019 r. – Prawo zamówień publicznych (t.j.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Dz.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U.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z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2024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r.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poz.</w:t>
      </w:r>
      <w:r w:rsidR="00736FF3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1320</w:t>
      </w:r>
      <w:r w:rsidR="00736FF3">
        <w:rPr>
          <w:rFonts w:ascii="Calibri Light" w:hAnsi="Calibri Light" w:cs="Calibri Light"/>
          <w:i/>
          <w:iCs/>
        </w:rPr>
        <w:t xml:space="preserve"> z późn. zm.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719463A9" w14:textId="25A36E0F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7 lipca 1994 r. Prawo budowlane (t.j. Dz. U. z 202</w:t>
      </w:r>
      <w:r w:rsidR="00B94D63">
        <w:rPr>
          <w:rFonts w:ascii="Calibri Light" w:hAnsi="Calibri Light" w:cs="Calibri Light"/>
          <w:i/>
          <w:iCs/>
        </w:rPr>
        <w:t>5</w:t>
      </w:r>
      <w:r w:rsidRPr="00C8128E">
        <w:rPr>
          <w:rFonts w:ascii="Calibri Light" w:hAnsi="Calibri Light" w:cs="Calibri Light"/>
          <w:i/>
          <w:iCs/>
        </w:rPr>
        <w:t xml:space="preserve"> r. poz. </w:t>
      </w:r>
      <w:r w:rsidR="00B94D63">
        <w:rPr>
          <w:rFonts w:ascii="Calibri Light" w:hAnsi="Calibri Light" w:cs="Calibri Light"/>
          <w:i/>
          <w:iCs/>
        </w:rPr>
        <w:t>418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64C0304C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Infrastruktury z dnia 24 czerwca 2022 r. w sprawie przepisów techniczno-budowlanych dotyczących dróg publicznych (Dz. U. z 2022 r. poz. 1518);</w:t>
      </w:r>
    </w:p>
    <w:p w14:paraId="3C09AEA6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Komisji (WE) Nr 213/2008 z 28 listopada 2007 r. zmieniającego Rozporządzenie (WE) Nr 2195/2002 Parlamentu Europejskiego oraz Rady w sprawie Wspólnego Słownika Zamówień (CPV);</w:t>
      </w:r>
    </w:p>
    <w:p w14:paraId="5A7DE461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Infrastruktury z dnia 23 czerwca 2003 r. w sprawie informacji dotyczącej bezpieczeństwa i ochrony zdrowia oraz planu bezpieczeństwa i ochrony zdrowia (Dz. U. z 2003 r., Nr 120, poz. 1126);</w:t>
      </w:r>
    </w:p>
    <w:p w14:paraId="2AAF416B" w14:textId="5EDDADC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Ustawy z dnia 3 października 2008 r. o udostępnianiu informacji o środowisku i jego ochronie, udziale społeczeństwa w ochronie środowiska oraz o ocenach oddziaływania na środowisko (t.j. Dz. U. z 202</w:t>
      </w:r>
      <w:r>
        <w:rPr>
          <w:rFonts w:ascii="Calibri Light" w:hAnsi="Calibri Light" w:cs="Calibri Light"/>
          <w:i/>
          <w:iCs/>
        </w:rPr>
        <w:t>4</w:t>
      </w:r>
      <w:r w:rsidRPr="00C8128E">
        <w:rPr>
          <w:rFonts w:ascii="Calibri Light" w:hAnsi="Calibri Light" w:cs="Calibri Light"/>
          <w:i/>
          <w:iCs/>
        </w:rPr>
        <w:t> r.</w:t>
      </w:r>
      <w:r w:rsidR="00961E06">
        <w:rPr>
          <w:rFonts w:ascii="Calibri Light" w:hAnsi="Calibri Light" w:cs="Calibri Light"/>
          <w:i/>
          <w:iCs/>
        </w:rPr>
        <w:t> </w:t>
      </w:r>
      <w:r w:rsidRPr="00C8128E">
        <w:rPr>
          <w:rFonts w:ascii="Calibri Light" w:hAnsi="Calibri Light" w:cs="Calibri Light"/>
          <w:i/>
          <w:iCs/>
        </w:rPr>
        <w:t>poz. </w:t>
      </w:r>
      <w:r>
        <w:rPr>
          <w:rFonts w:ascii="Calibri Light" w:hAnsi="Calibri Light" w:cs="Calibri Light"/>
          <w:i/>
          <w:iCs/>
        </w:rPr>
        <w:t>1</w:t>
      </w:r>
      <w:r w:rsidR="00961E06">
        <w:rPr>
          <w:rFonts w:ascii="Calibri Light" w:hAnsi="Calibri Light" w:cs="Calibri Light"/>
          <w:i/>
          <w:iCs/>
        </w:rPr>
        <w:t>112 z późn. zm.</w:t>
      </w:r>
      <w:r w:rsidRPr="00C8128E">
        <w:rPr>
          <w:rFonts w:ascii="Calibri Light" w:hAnsi="Calibri Light" w:cs="Calibri Light"/>
          <w:i/>
          <w:iCs/>
        </w:rPr>
        <w:t>);</w:t>
      </w:r>
    </w:p>
    <w:p w14:paraId="206D7A18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Rozporządzenia Ministra Transportu, Budownictwa i Gospodarki Morskiej z dnia 25 kwietnia 2012 r. w sprawie ustalania geotechnicznych warunków posadawiania obiektów budowlanych (Dz. U. z 2012 r. poz. 463).</w:t>
      </w:r>
    </w:p>
    <w:p w14:paraId="22F1A47E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Wytyczne zawarte w branżowych przepisach szczegółowych, obowiązujących Polskich Normach, zgodnie z zasadami wiedzy technicznej i założeniami Zamawiającego,</w:t>
      </w:r>
    </w:p>
    <w:p w14:paraId="2B402AF9" w14:textId="77777777" w:rsidR="00B72869" w:rsidRPr="00C8128E" w:rsidRDefault="00B72869" w:rsidP="00B72869">
      <w:pPr>
        <w:pStyle w:val="Akapitzlist"/>
        <w:numPr>
          <w:ilvl w:val="1"/>
          <w:numId w:val="21"/>
        </w:numPr>
        <w:ind w:left="993" w:hanging="633"/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Innych niewymienionych powyżej aktów prawnych, niezbędnych do jego prawidłowej realizacji.</w:t>
      </w:r>
    </w:p>
    <w:p w14:paraId="57BD6AF2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Przedmiot niniejszego zamówienia obejmuje również udzielenie Zamawiającemu odpowiedzi i wyjaśnień dotyczących zakresu robót objętego dokumentacją projektową w przypadku zapytań, lub wniesienia środków odwoławczych przez uczestników postępowania o zamówienie publiczne na roboty budowlane; stosowne wyjaśnienia Wykonawca zobowiązany jest przekazać niezwłocznie, lecz nie później niż w ciągu 2 dni roboczych od otrzymania zapytania drogą faksową, elektroniczną lub w formie pisemnej od Zamawiającego.</w:t>
      </w:r>
    </w:p>
    <w:p w14:paraId="18BCB39D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okresie udzielonej rękojmi za wady i gwarancji jakości Wykonawca zobowiązuje się do aktualizacji na wezwania Zamawiającego kosztorysów inwestorskich – nie częściej niż 1 raz na 6 m-cy.</w:t>
      </w:r>
    </w:p>
    <w:p w14:paraId="1A433E84" w14:textId="14377EB4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bookmarkStart w:id="3" w:name="_Hlk3294017"/>
      <w:bookmarkStart w:id="4" w:name="_Hlk3294042"/>
      <w:r w:rsidRPr="00C8128E">
        <w:rPr>
          <w:rFonts w:ascii="Calibri Light" w:hAnsi="Calibri Light" w:cs="Calibri Light"/>
        </w:rPr>
        <w:t xml:space="preserve">Przedmiot niniejszego zamówienia obejmuje również – w okresie rękojmi za wady i gwarancji jakości </w:t>
      </w:r>
      <w:r w:rsidRPr="00C8128E">
        <w:rPr>
          <w:rFonts w:ascii="Calibri Light" w:hAnsi="Calibri Light" w:cs="Calibri Light"/>
        </w:rPr>
        <w:br/>
        <w:t>– nadzór autorski</w:t>
      </w:r>
      <w:bookmarkEnd w:id="3"/>
      <w:r w:rsidRPr="00C8128E">
        <w:rPr>
          <w:rFonts w:ascii="Calibri Light" w:hAnsi="Calibri Light" w:cs="Calibri Light"/>
        </w:rPr>
        <w:t>. Wykonawca zobowiązany będzie w ramach niniejszego zamówienia i otrzymanego wynagrodzenia do 8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 xml:space="preserve">pobytów na budowie na wezwanie Zamawiającego. </w:t>
      </w:r>
      <w:bookmarkEnd w:id="4"/>
      <w:r w:rsidRPr="00C8128E">
        <w:rPr>
          <w:rFonts w:ascii="Calibri Light" w:hAnsi="Calibri Light" w:cs="Calibri Light"/>
        </w:rPr>
        <w:t>Przez pobyt rozumie się sprawowanie nadzoru autorskiego na i poza terenem budowy (w wymiarze maksymalnie 8 godzin w ramach jednego pobytu) – jeżeli wynika to z potrzeb realizacji zadania; w takim przypadku za teren pełnienia nadzoru będzie uznawana siedziba Wykonawcy, Zamawiającego, wykonawcy robót budowlanych i dostawcy materiałów, maszyn lub urządzeń. Każdy pobyt musi być potwierdzony wpisem do dziennika budowy. Czas reakcji Wykonawcy na wezwanie (pisemne lub drogą elektroniczną) wynosić będzie maksymalnie trzy dni robocze, a w przypadkach szczególnie skomplikowanych w terminie uzgodnionym z Zamawiającym.</w:t>
      </w:r>
    </w:p>
    <w:p w14:paraId="20C21570" w14:textId="64514105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lastRenderedPageBreak/>
        <w:t>Wykonawca sprawować będzie nadzór autorski zgodnie z warunkami określonymi w umowie, stosownie do art.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20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ust.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1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>pkt</w:t>
      </w:r>
      <w:r w:rsidR="00961E06">
        <w:rPr>
          <w:rFonts w:ascii="Calibri Light" w:hAnsi="Calibri Light" w:cs="Calibri Light"/>
        </w:rPr>
        <w:t> </w:t>
      </w:r>
      <w:r w:rsidRPr="00C8128E">
        <w:rPr>
          <w:rFonts w:ascii="Calibri Light" w:hAnsi="Calibri Light" w:cs="Calibri Light"/>
        </w:rPr>
        <w:t xml:space="preserve">4 Prawa budowlanego, w sposób zgodny z umową zawartą przez Zamawiającego </w:t>
      </w:r>
      <w:r w:rsidRPr="00C8128E">
        <w:rPr>
          <w:rFonts w:ascii="Calibri Light" w:hAnsi="Calibri Light" w:cs="Calibri Light"/>
        </w:rPr>
        <w:br/>
        <w:t>z wykonawcą robót budowlanych oraz wynikający z zaistniałych potrzeb rozwiązywania problemów wynikłych na tle realizacji zadania.</w:t>
      </w:r>
    </w:p>
    <w:p w14:paraId="50BD281A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 trakcie realizacji prac projektowych Wykonawca zobowiązany będzie do raportowania (nie rzadziej niż 1 raz na miesiąc) postępów prac projektowych (m. in. informacji na temat uzyskanych opinii, zezwoleń, warunków, złożonych wniosków itp.</w:t>
      </w:r>
    </w:p>
    <w:p w14:paraId="03B8530D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Do obowiązków Wykonawcy w ramach nadzoru autorskiego należeć będzie w szczególności:</w:t>
      </w:r>
    </w:p>
    <w:p w14:paraId="5156D8E3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Nadzór nad zgodnością wykonawstwa z dokumentacją projektową w zakresie rozwiązań użytkowych, technicznych, technologicznych, materiałowych i doboru urządzeń,</w:t>
      </w:r>
    </w:p>
    <w:p w14:paraId="0BCB5B07" w14:textId="35A684E8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wyjaśnianie wątpliwości Zamawiającego i wykonawcy robót budowlanych powstałych w toku realizacji poprzez dodatkowe informacje i opracowania, w tym: rysunki robocze, uszczegółowiania rysunków wykonawczych, nanoszenia poprawek lub uzupełnień na dokumentację projektową,</w:t>
      </w:r>
    </w:p>
    <w:p w14:paraId="136FD7DD" w14:textId="50459AA9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uzgadnianie z Zamawiającym i wykonawcą robót budowlanych możliwości wprowadzenia rozwiązań zamiennych w stosunku do przewidzianych w dokumentacji projektowej w zakresie materiałów </w:t>
      </w:r>
      <w:r w:rsidRPr="00C8128E">
        <w:rPr>
          <w:rFonts w:ascii="Calibri Light" w:hAnsi="Calibri Light" w:cs="Calibri Light"/>
          <w:i/>
          <w:iCs/>
        </w:rPr>
        <w:br/>
        <w:t>i konstrukcji, rozwiązań technicznych, technologicznych i użytkowych, jednak o jakości i standardzie nie niższych niż przewidziano w dokumentacji projektowej,</w:t>
      </w:r>
    </w:p>
    <w:p w14:paraId="44B8F53A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opiniowanie przedstawionych przez wykonawcę robót lub zamawiającego propozycji rozwiązań zamiennych lub ich przedstawianie w przypadku niemożności zastosowania rozwiązań występujących </w:t>
      </w:r>
      <w:r w:rsidRPr="00C8128E">
        <w:rPr>
          <w:rFonts w:ascii="Calibri Light" w:hAnsi="Calibri Light" w:cs="Calibri Light"/>
          <w:i/>
          <w:iCs/>
        </w:rPr>
        <w:br/>
        <w:t xml:space="preserve">w dokumentacji projektowej lub gdy ich zastosowanie jest nieekonomiczne lub nieefektywne w świetle aktualnej wiedzy technicznej i zasad sztuki budowlanej, a koszt zastosowania nowych nie zwiększy kosztów zadania z zastrzeżeniem, że każde z rozwiązań musi być zaakceptowane przez Zamawiającego, </w:t>
      </w:r>
    </w:p>
    <w:p w14:paraId="06A497E7" w14:textId="194B3231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ocena parametrów lub wyników szczegółowych badań materiałów i konstrukcji w zakresie zgodności </w:t>
      </w:r>
      <w:r w:rsidRPr="00C8128E">
        <w:rPr>
          <w:rFonts w:ascii="Calibri Light" w:hAnsi="Calibri Light" w:cs="Calibri Light"/>
          <w:i/>
          <w:iCs/>
        </w:rPr>
        <w:br/>
        <w:t>z rozwiązaniami projektowymi, normami i obowiązującymi przepisami,</w:t>
      </w:r>
    </w:p>
    <w:p w14:paraId="7364269F" w14:textId="74D151BF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>dokonaniu zmian rozwiązań projektowych – na żądanie Zamawiającego,</w:t>
      </w:r>
    </w:p>
    <w:p w14:paraId="642A9A52" w14:textId="1D3A0553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  <w:i/>
          <w:iCs/>
        </w:rPr>
      </w:pPr>
      <w:r w:rsidRPr="00C8128E">
        <w:rPr>
          <w:rFonts w:ascii="Calibri Light" w:hAnsi="Calibri Light" w:cs="Calibri Light"/>
          <w:i/>
          <w:iCs/>
        </w:rPr>
        <w:t xml:space="preserve">udział w naradach i komisjach technicznych, odbiorach robót zanikowych próbach instalacji </w:t>
      </w:r>
      <w:r w:rsidRPr="00C8128E">
        <w:rPr>
          <w:rFonts w:ascii="Calibri Light" w:hAnsi="Calibri Light" w:cs="Calibri Light"/>
          <w:i/>
          <w:iCs/>
        </w:rPr>
        <w:br/>
        <w:t>i procedurach rozruchu oraz końcowym odbiorze zadania,</w:t>
      </w:r>
    </w:p>
    <w:p w14:paraId="516F1FAB" w14:textId="55EAFB39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  <w:i/>
          <w:iCs/>
        </w:rPr>
        <w:t>poprawiania błędów projektowych, likwidacji kolizji między branżami lub uzupełnienia rysunków, detali bądź opisu technologii wykonania nie zawartych w dokumentacji autorskiej – bez prawa do odrębnego wynagrodzenia</w:t>
      </w:r>
      <w:r w:rsidRPr="00C8128E">
        <w:rPr>
          <w:rFonts w:ascii="Calibri Light" w:hAnsi="Calibri Light" w:cs="Calibri Light"/>
        </w:rPr>
        <w:t>.</w:t>
      </w:r>
    </w:p>
    <w:p w14:paraId="2F1EC1D5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W przypadku wprowadzenia zmian stanowiących istotne odstępstwo od zatwierdzonego projektu </w:t>
      </w:r>
      <w:r w:rsidRPr="00C8128E">
        <w:rPr>
          <w:rFonts w:ascii="Calibri Light" w:hAnsi="Calibri Light" w:cs="Calibri Light"/>
        </w:rPr>
        <w:br/>
        <w:t xml:space="preserve">i ZRID, Wykonawca obowiązany jest własnym staraniem i na własny koszt doprowadzić do zgodności </w:t>
      </w:r>
      <w:r w:rsidRPr="00C8128E">
        <w:rPr>
          <w:rFonts w:ascii="Calibri Light" w:hAnsi="Calibri Light" w:cs="Calibri Light"/>
        </w:rPr>
        <w:br/>
        <w:t>z obowiązującym prawem (sporządzenie projektu zamiennego, uzgodnienia, pozwolenie na budowę/roboty budowlane lub zgłoszenie remontowe).</w:t>
      </w:r>
    </w:p>
    <w:p w14:paraId="49FED2A2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 xml:space="preserve">Wykonawca zobowiązany jest przedstawić Zamawiającemu skutki finansowe proponowanych zmian </w:t>
      </w:r>
      <w:r w:rsidRPr="00C8128E">
        <w:rPr>
          <w:rFonts w:ascii="Calibri Light" w:hAnsi="Calibri Light" w:cs="Calibri Light"/>
        </w:rPr>
        <w:br/>
        <w:t>w dokumentacji w stosunku do rozwiązań poprzednich i uzyskać protokólarną zgodę Zamawiającego na ich wprowadzenie. Wykonawca poniesie wszelkie skutki finansowe zmian, które wprowadził bez wiedzy i zgody Zamawiającego.</w:t>
      </w:r>
    </w:p>
    <w:p w14:paraId="4FE36AEA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Udokumentowanie aktualizacji rozwiązań projektowych wprowadzonych do dokumentacji projektowo-kosztorysowej w czasie wykonywania robót budowlanych stanowić będą podpisane przez projektanta lub projektantów sprawujących nadzór autorski:</w:t>
      </w:r>
    </w:p>
    <w:p w14:paraId="62897995" w14:textId="1778B85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zapisy na rysunkach wchodzących w skład dokumentacji projektowej,</w:t>
      </w:r>
    </w:p>
    <w:p w14:paraId="4F0A3C85" w14:textId="1DDB387D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rysunki zamienne lub szkice albo nowe projekty opatrzone datą, podpisem projektanta (autora) oraz informacją jaki element dokumentacji projektowej zastępują</w:t>
      </w:r>
      <w:r w:rsidR="00953017">
        <w:rPr>
          <w:rFonts w:ascii="Calibri Light" w:hAnsi="Calibri Light" w:cs="Calibri Light"/>
        </w:rPr>
        <w:t>,</w:t>
      </w:r>
    </w:p>
    <w:p w14:paraId="56C089AA" w14:textId="7E12DC76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wpisy do dziennika budowy,</w:t>
      </w:r>
    </w:p>
    <w:p w14:paraId="336E264F" w14:textId="77777777" w:rsidR="00B72869" w:rsidRPr="00C8128E" w:rsidRDefault="00B72869" w:rsidP="00B72869">
      <w:pPr>
        <w:pStyle w:val="Akapitzlist"/>
        <w:numPr>
          <w:ilvl w:val="1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protokoły lub notatki służbowe podpisane przez strony.</w:t>
      </w:r>
    </w:p>
    <w:p w14:paraId="23C07F97" w14:textId="77777777" w:rsidR="00B72869" w:rsidRPr="00C8128E" w:rsidRDefault="00B72869" w:rsidP="00B72869">
      <w:pPr>
        <w:pStyle w:val="Akapitzlist"/>
        <w:numPr>
          <w:ilvl w:val="0"/>
          <w:numId w:val="21"/>
        </w:numPr>
        <w:jc w:val="both"/>
        <w:textAlignment w:val="auto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Pozostałe informacje i załączniki dotyczące przedmiotu zamówienia:</w:t>
      </w:r>
    </w:p>
    <w:p w14:paraId="2AEB83FF" w14:textId="77777777" w:rsidR="00B72869" w:rsidRPr="00C8128E" w:rsidRDefault="00B72869" w:rsidP="00B72869">
      <w:pPr>
        <w:pStyle w:val="Akapitzlist"/>
        <w:numPr>
          <w:ilvl w:val="2"/>
          <w:numId w:val="21"/>
        </w:numPr>
        <w:jc w:val="both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Mapa ewidencyjna</w:t>
      </w:r>
    </w:p>
    <w:p w14:paraId="283393B2" w14:textId="77777777" w:rsidR="00B72869" w:rsidRDefault="00B72869" w:rsidP="00B72869">
      <w:pPr>
        <w:pStyle w:val="Akapitzlist"/>
        <w:numPr>
          <w:ilvl w:val="2"/>
          <w:numId w:val="21"/>
        </w:numPr>
        <w:jc w:val="both"/>
        <w:rPr>
          <w:rFonts w:ascii="Calibri Light" w:hAnsi="Calibri Light" w:cs="Calibri Light"/>
        </w:rPr>
      </w:pPr>
      <w:r w:rsidRPr="00C8128E">
        <w:rPr>
          <w:rFonts w:ascii="Calibri Light" w:hAnsi="Calibri Light" w:cs="Calibri Light"/>
        </w:rPr>
        <w:t>Mapa zasadnicza</w:t>
      </w:r>
    </w:p>
    <w:p w14:paraId="5B13242B" w14:textId="74870157" w:rsidR="003D1DDE" w:rsidRPr="00953017" w:rsidRDefault="00B72869" w:rsidP="00C10517">
      <w:pPr>
        <w:pStyle w:val="Akapitzlist"/>
        <w:numPr>
          <w:ilvl w:val="2"/>
          <w:numId w:val="21"/>
        </w:numPr>
        <w:suppressAutoHyphens w:val="0"/>
        <w:overflowPunct/>
        <w:autoSpaceDE/>
        <w:spacing w:after="200" w:line="276" w:lineRule="auto"/>
        <w:jc w:val="both"/>
        <w:textAlignment w:val="auto"/>
        <w:rPr>
          <w:rFonts w:ascii="Calibri Light" w:hAnsi="Calibri Light" w:cs="Calibri Light"/>
        </w:rPr>
      </w:pPr>
      <w:r w:rsidRPr="00953017">
        <w:rPr>
          <w:rFonts w:ascii="Calibri Light" w:hAnsi="Calibri Light" w:cs="Calibri Light"/>
        </w:rPr>
        <w:t>Mapa poglądowa</w:t>
      </w:r>
      <w:bookmarkEnd w:id="0"/>
      <w:bookmarkEnd w:id="1"/>
    </w:p>
    <w:sectPr w:rsidR="003D1DDE" w:rsidRPr="00953017" w:rsidSect="00B83FD6">
      <w:headerReference w:type="default" r:id="rId8"/>
      <w:footerReference w:type="default" r:id="rId9"/>
      <w:pgSz w:w="11906" w:h="16838"/>
      <w:pgMar w:top="1135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832B6" w14:textId="77777777" w:rsidR="00BB485C" w:rsidRDefault="00BB485C" w:rsidP="00D770B2">
      <w:r>
        <w:separator/>
      </w:r>
    </w:p>
  </w:endnote>
  <w:endnote w:type="continuationSeparator" w:id="0">
    <w:p w14:paraId="21EBEC75" w14:textId="77777777" w:rsidR="00BB485C" w:rsidRDefault="00BB485C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tarSymbol">
    <w:altName w:val="Segoe UI Symbol"/>
    <w:charset w:val="02"/>
    <w:family w:val="auto"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font409">
    <w:altName w:val="Times New Roman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D392" w14:textId="77777777" w:rsidR="000C041E" w:rsidRPr="00D278DF" w:rsidRDefault="000C041E" w:rsidP="00C34D0C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tbl>
    <w:tblPr>
      <w:tblStyle w:val="Jasnecieniowanieakcent4"/>
      <w:tblW w:w="9356" w:type="dxa"/>
      <w:tblBorders>
        <w:top w:val="single" w:sz="4" w:space="0" w:color="auto"/>
        <w:bottom w:val="none" w:sz="0" w:space="0" w:color="auto"/>
      </w:tblBorders>
      <w:tblLook w:val="04A0" w:firstRow="1" w:lastRow="0" w:firstColumn="1" w:lastColumn="0" w:noHBand="0" w:noVBand="1"/>
    </w:tblPr>
    <w:tblGrid>
      <w:gridCol w:w="3293"/>
      <w:gridCol w:w="3294"/>
      <w:gridCol w:w="2769"/>
    </w:tblGrid>
    <w:tr w:rsidR="000C041E" w:rsidRPr="000A6BDB" w14:paraId="4002F42A" w14:textId="77777777" w:rsidTr="000C041E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406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293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179B3B25" w14:textId="77777777" w:rsidR="000C041E" w:rsidRPr="00D278DF" w:rsidRDefault="000C041E" w:rsidP="00C34D0C">
          <w:pPr>
            <w:pStyle w:val="Stopka"/>
            <w:spacing w:line="276" w:lineRule="auto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3294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</w:tcPr>
        <w:p w14:paraId="3938A946" w14:textId="77777777" w:rsidR="000C041E" w:rsidRPr="00D278DF" w:rsidRDefault="000C041E" w:rsidP="00C34D0C">
          <w:pPr>
            <w:pStyle w:val="Stopka"/>
            <w:spacing w:line="276" w:lineRule="auto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  <w:lang w:eastAsia="pl-PL"/>
            </w:rPr>
          </w:pPr>
        </w:p>
      </w:tc>
      <w:tc>
        <w:tcPr>
          <w:tcW w:w="2769" w:type="dxa"/>
          <w:tcBorders>
            <w:top w:val="single" w:sz="4" w:space="0" w:color="767171"/>
            <w:left w:val="none" w:sz="0" w:space="0" w:color="auto"/>
            <w:bottom w:val="none" w:sz="0" w:space="0" w:color="auto"/>
            <w:right w:val="none" w:sz="0" w:space="0" w:color="auto"/>
          </w:tcBorders>
          <w:vAlign w:val="center"/>
        </w:tcPr>
        <w:p w14:paraId="4DC2AA10" w14:textId="77777777" w:rsidR="000C041E" w:rsidRPr="00D278DF" w:rsidRDefault="000C041E" w:rsidP="00C34D0C">
          <w:pPr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rFonts w:ascii="Calibri" w:hAnsi="Calibri" w:cs="Calibri"/>
              <w:sz w:val="10"/>
              <w:szCs w:val="12"/>
            </w:rPr>
          </w:pPr>
          <w:r w:rsidRPr="00D278DF">
            <w:rPr>
              <w:rFonts w:ascii="Calibri" w:hAnsi="Calibri" w:cs="Calibri"/>
              <w:b w:val="0"/>
              <w:sz w:val="10"/>
              <w:szCs w:val="12"/>
            </w:rPr>
            <w:t xml:space="preserve">Strona 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begin"/>
          </w:r>
          <w:r w:rsidRPr="00D278DF">
            <w:rPr>
              <w:rFonts w:ascii="Calibri" w:hAnsi="Calibri" w:cs="Calibri"/>
              <w:b w:val="0"/>
              <w:sz w:val="10"/>
              <w:szCs w:val="12"/>
            </w:rPr>
            <w:instrText>PAGE</w:instrTex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separate"/>
          </w:r>
          <w:r>
            <w:rPr>
              <w:rFonts w:ascii="Calibri" w:hAnsi="Calibri" w:cs="Calibri"/>
              <w:sz w:val="10"/>
              <w:szCs w:val="12"/>
            </w:rPr>
            <w:t>1</w:t>
          </w:r>
          <w:r w:rsidRPr="00D278DF">
            <w:rPr>
              <w:rFonts w:ascii="Calibri" w:hAnsi="Calibri" w:cs="Calibri"/>
              <w:sz w:val="10"/>
              <w:szCs w:val="12"/>
            </w:rPr>
            <w:fldChar w:fldCharType="end"/>
          </w:r>
        </w:p>
      </w:tc>
    </w:tr>
  </w:tbl>
  <w:p w14:paraId="3C96E73E" w14:textId="2AA17218" w:rsidR="000C041E" w:rsidRPr="00C34D0C" w:rsidRDefault="000C041E" w:rsidP="00C34D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1BFAB" w14:textId="77777777" w:rsidR="00BB485C" w:rsidRDefault="00BB485C" w:rsidP="00D770B2">
      <w:r>
        <w:separator/>
      </w:r>
    </w:p>
  </w:footnote>
  <w:footnote w:type="continuationSeparator" w:id="0">
    <w:p w14:paraId="289FCCD1" w14:textId="77777777" w:rsidR="00BB485C" w:rsidRDefault="00BB485C" w:rsidP="00D77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47" w:type="pct"/>
      <w:tblInd w:w="-567" w:type="dxa"/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328"/>
      <w:gridCol w:w="7736"/>
    </w:tblGrid>
    <w:tr w:rsidR="00B3746C" w:rsidRPr="00620017" w14:paraId="598C6D18" w14:textId="77777777" w:rsidTr="003A5F88">
      <w:trPr>
        <w:trHeight w:val="70"/>
      </w:trPr>
      <w:tc>
        <w:tcPr>
          <w:tcW w:w="2383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62DA5523" w14:textId="77777777" w:rsidR="00B3746C" w:rsidRPr="00620017" w:rsidRDefault="00B3746C" w:rsidP="00B3746C">
          <w:pPr>
            <w:widowControl w:val="0"/>
            <w:tabs>
              <w:tab w:val="center" w:pos="4536"/>
              <w:tab w:val="right" w:pos="9072"/>
            </w:tabs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</w:pPr>
          <w:bookmarkStart w:id="5" w:name="_Hlk102652794"/>
          <w:bookmarkStart w:id="6" w:name="_Hlk102652795"/>
          <w:bookmarkStart w:id="7" w:name="_Hlk103278934"/>
          <w:bookmarkStart w:id="8" w:name="_Hlk103278935"/>
          <w:bookmarkStart w:id="9" w:name="_Hlk103279633"/>
          <w:bookmarkStart w:id="10" w:name="_Hlk103279634"/>
          <w:bookmarkStart w:id="11" w:name="_Hlk112769874"/>
          <w:bookmarkStart w:id="12" w:name="_Hlk112769875"/>
          <w:bookmarkStart w:id="13" w:name="_Hlk113353408"/>
          <w:bookmarkStart w:id="14" w:name="_Hlk113353409"/>
          <w:bookmarkStart w:id="15" w:name="_Hlk113353414"/>
          <w:bookmarkStart w:id="16" w:name="_Hlk113353415"/>
          <w:bookmarkStart w:id="17" w:name="_Hlk113353418"/>
          <w:bookmarkStart w:id="18" w:name="_Hlk113353419"/>
          <w:bookmarkStart w:id="19" w:name="_Hlk113353423"/>
          <w:bookmarkStart w:id="20" w:name="_Hlk113353424"/>
          <w:bookmarkStart w:id="21" w:name="_Hlk113353426"/>
          <w:bookmarkStart w:id="22" w:name="_Hlk113353427"/>
          <w:bookmarkStart w:id="23" w:name="_Hlk113353430"/>
          <w:bookmarkStart w:id="24" w:name="_Hlk113353431"/>
          <w:bookmarkStart w:id="25" w:name="_Hlk113353434"/>
          <w:bookmarkStart w:id="26" w:name="_Hlk113353435"/>
          <w:bookmarkStart w:id="27" w:name="_Hlk209806559"/>
          <w:bookmarkStart w:id="28" w:name="_Hlk209806560"/>
          <w:bookmarkStart w:id="29" w:name="_Hlk209806567"/>
          <w:bookmarkStart w:id="30" w:name="_Hlk209806568"/>
          <w:bookmarkStart w:id="31" w:name="_Hlk209806576"/>
          <w:bookmarkStart w:id="32" w:name="_Hlk209806577"/>
          <w:r w:rsidRPr="00620017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Nr zamówienia: PZD-ZAM.261.</w:t>
          </w:r>
          <w:r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18.</w:t>
          </w:r>
          <w:r w:rsidRPr="00620017"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202</w:t>
          </w:r>
          <w:r>
            <w:rPr>
              <w:rFonts w:ascii="Calibri Light" w:eastAsia="Calibri" w:hAnsi="Calibri Light" w:cs="Calibri"/>
              <w:bCs/>
              <w:sz w:val="12"/>
              <w:szCs w:val="12"/>
              <w:lang w:eastAsia="en-GB"/>
            </w:rPr>
            <w:t>6.SC</w:t>
          </w:r>
        </w:p>
      </w:tc>
      <w:tc>
        <w:tcPr>
          <w:tcW w:w="7936" w:type="dxa"/>
          <w:tcBorders>
            <w:top w:val="nil"/>
            <w:left w:val="nil"/>
            <w:bottom w:val="single" w:sz="4" w:space="0" w:color="000000"/>
            <w:right w:val="nil"/>
          </w:tcBorders>
          <w:shd w:val="clear" w:color="auto" w:fill="FFFFFF"/>
          <w:vAlign w:val="center"/>
          <w:hideMark/>
        </w:tcPr>
        <w:p w14:paraId="6D00FA3A" w14:textId="77777777" w:rsidR="00B3746C" w:rsidRPr="00F17ABD" w:rsidRDefault="00B3746C" w:rsidP="00B3746C">
          <w:pPr>
            <w:widowControl w:val="0"/>
            <w:rPr>
              <w:rFonts w:ascii="Calibri Light" w:eastAsia="Calibri" w:hAnsi="Calibri Light" w:cs="Calibri"/>
              <w:sz w:val="12"/>
              <w:szCs w:val="12"/>
              <w:lang w:eastAsia="en-GB"/>
            </w:rPr>
          </w:pPr>
          <w:r w:rsidRPr="00534594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 xml:space="preserve">Opracowanie dokumentacji </w:t>
          </w:r>
          <w:r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 xml:space="preserve">projektowej </w:t>
          </w:r>
          <w:r w:rsidRPr="00534594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>budowy chodnika w ciągu drogi powiatowej</w:t>
          </w:r>
          <w:r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 xml:space="preserve"> </w:t>
          </w:r>
          <w:r w:rsidRPr="00534594">
            <w:rPr>
              <w:rFonts w:ascii="Calibri Light" w:eastAsia="Calibri" w:hAnsi="Calibri Light" w:cs="Calibri"/>
              <w:iCs/>
              <w:sz w:val="12"/>
              <w:szCs w:val="12"/>
              <w:lang w:eastAsia="en-GB"/>
            </w:rPr>
            <w:t>nr 1579K Siekierczyna-Naszacowice w m. Naszacowice</w:t>
          </w:r>
        </w:p>
      </w:tc>
    </w:t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</w:tbl>
  <w:p w14:paraId="76139C50" w14:textId="77777777" w:rsidR="00CD49E2" w:rsidRPr="00B3746C" w:rsidRDefault="00CD49E2" w:rsidP="00B374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2"/>
    <w:multiLevelType w:val="single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/>
      </w:rPr>
    </w:lvl>
  </w:abstractNum>
  <w:abstractNum w:abstractNumId="4" w15:restartNumberingAfterBreak="0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/>
      </w:rPr>
    </w:lvl>
  </w:abstractNum>
  <w:abstractNum w:abstractNumId="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upperRoman"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04C0CFA"/>
    <w:multiLevelType w:val="hybridMultilevel"/>
    <w:tmpl w:val="EF74FCBA"/>
    <w:lvl w:ilvl="0" w:tplc="2E7242E2">
      <w:start w:val="1"/>
      <w:numFmt w:val="decimal"/>
      <w:lvlText w:val="%1."/>
      <w:lvlJc w:val="left"/>
      <w:pPr>
        <w:ind w:left="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9A7F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7C0B9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63B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228823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4A499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3239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3A4C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901AD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2BE5E36"/>
    <w:multiLevelType w:val="multilevel"/>
    <w:tmpl w:val="F82E97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9A6666D"/>
    <w:multiLevelType w:val="multilevel"/>
    <w:tmpl w:val="86B8C17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 Light" w:hAnsi="Calibri Light" w:cs="Calibri Ligh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B3C34CA"/>
    <w:multiLevelType w:val="hybridMultilevel"/>
    <w:tmpl w:val="AE242462"/>
    <w:lvl w:ilvl="0" w:tplc="92DEBF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514D0"/>
    <w:multiLevelType w:val="hybridMultilevel"/>
    <w:tmpl w:val="588ED77A"/>
    <w:lvl w:ilvl="0" w:tplc="E8D84956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E23618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B081B1E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D0C35E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787ACC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82E73D0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84BDEE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D0D0B6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EF400FE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1BD44F3A"/>
    <w:multiLevelType w:val="multilevel"/>
    <w:tmpl w:val="835A79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18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sz w:val="16"/>
        <w:szCs w:val="20"/>
        <w:lang w:val="pl-PL"/>
      </w:rPr>
    </w:lvl>
    <w:lvl w:ilvl="2">
      <w:start w:val="1"/>
      <w:numFmt w:val="lowerLetter"/>
      <w:lvlText w:val="%3. "/>
      <w:lvlJc w:val="left"/>
      <w:pPr>
        <w:tabs>
          <w:tab w:val="num" w:pos="1224"/>
        </w:tabs>
        <w:ind w:left="1224" w:hanging="504"/>
      </w:pPr>
      <w:rPr>
        <w:rFonts w:ascii="Calibri" w:eastAsia="Wingdings" w:hAnsi="Calibri" w:cs="Wingdings" w:hint="default"/>
        <w:b w:val="0"/>
        <w:sz w:val="16"/>
        <w:szCs w:val="16"/>
        <w:lang w:val="pl-PL"/>
      </w:rPr>
    </w:lvl>
    <w:lvl w:ilvl="3">
      <w:start w:val="1"/>
      <w:numFmt w:val="bullet"/>
      <w:lvlText w:val=""/>
      <w:lvlJc w:val="left"/>
      <w:pPr>
        <w:tabs>
          <w:tab w:val="num" w:pos="1728"/>
        </w:tabs>
        <w:ind w:left="1588" w:hanging="508"/>
      </w:pPr>
      <w:rPr>
        <w:rFonts w:ascii="Symbol" w:hAnsi="Symbol" w:hint="default"/>
        <w:b w:val="0"/>
        <w:color w:val="auto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13" w15:restartNumberingAfterBreak="0">
    <w:nsid w:val="2DD33B0B"/>
    <w:multiLevelType w:val="multilevel"/>
    <w:tmpl w:val="9DC62DE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7144E4"/>
    <w:multiLevelType w:val="multilevel"/>
    <w:tmpl w:val="F99A0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5C74AE"/>
    <w:multiLevelType w:val="multilevel"/>
    <w:tmpl w:val="0A3859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44136199"/>
    <w:multiLevelType w:val="hybridMultilevel"/>
    <w:tmpl w:val="F1F013AE"/>
    <w:lvl w:ilvl="0" w:tplc="82823BF4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F404D4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94E7EA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F0EF1E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9CAD35E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00B880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6F050A6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06E634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E1C97F8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7931F89"/>
    <w:multiLevelType w:val="hybridMultilevel"/>
    <w:tmpl w:val="EF2C00C8"/>
    <w:lvl w:ilvl="0" w:tplc="2F68FC2C">
      <w:start w:val="3"/>
      <w:numFmt w:val="decimal"/>
      <w:lvlText w:val="%1."/>
      <w:lvlJc w:val="left"/>
      <w:pPr>
        <w:ind w:left="1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C36B5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121EB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28EA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F4218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8A7C6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76A50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E00428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0B4B9F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BD53537"/>
    <w:multiLevelType w:val="hybridMultilevel"/>
    <w:tmpl w:val="A3466248"/>
    <w:lvl w:ilvl="0" w:tplc="DCDECB1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903AD9"/>
    <w:multiLevelType w:val="multilevel"/>
    <w:tmpl w:val="91FCDB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eastAsia="Symbol" w:hAnsi="Calibri Light" w:cs="Calibri Light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 Light" w:eastAsia="Symbol" w:hAnsi="Calibri Light" w:cs="Calibri Light" w:hint="default"/>
        <w:b w:val="0"/>
        <w:i w:val="0"/>
        <w:sz w:val="18"/>
        <w:szCs w:val="22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2" w15:restartNumberingAfterBreak="0">
    <w:nsid w:val="65646EC0"/>
    <w:multiLevelType w:val="hybridMultilevel"/>
    <w:tmpl w:val="0D1E954A"/>
    <w:lvl w:ilvl="0" w:tplc="AE1AA900">
      <w:start w:val="1"/>
      <w:numFmt w:val="decimal"/>
      <w:lvlText w:val="%1)"/>
      <w:lvlJc w:val="left"/>
      <w:pPr>
        <w:ind w:left="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9E0F67E">
      <w:start w:val="1"/>
      <w:numFmt w:val="lowerLetter"/>
      <w:lvlText w:val="%2"/>
      <w:lvlJc w:val="left"/>
      <w:pPr>
        <w:ind w:left="12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281C44">
      <w:start w:val="1"/>
      <w:numFmt w:val="lowerRoman"/>
      <w:lvlText w:val="%3"/>
      <w:lvlJc w:val="left"/>
      <w:pPr>
        <w:ind w:left="19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80A646">
      <w:start w:val="1"/>
      <w:numFmt w:val="decimal"/>
      <w:lvlText w:val="%4"/>
      <w:lvlJc w:val="left"/>
      <w:pPr>
        <w:ind w:left="2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682B9C">
      <w:start w:val="1"/>
      <w:numFmt w:val="lowerLetter"/>
      <w:lvlText w:val="%5"/>
      <w:lvlJc w:val="left"/>
      <w:pPr>
        <w:ind w:left="34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61EF4AE">
      <w:start w:val="1"/>
      <w:numFmt w:val="lowerRoman"/>
      <w:lvlText w:val="%6"/>
      <w:lvlJc w:val="left"/>
      <w:pPr>
        <w:ind w:left="4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70632A">
      <w:start w:val="1"/>
      <w:numFmt w:val="decimal"/>
      <w:lvlText w:val="%7"/>
      <w:lvlJc w:val="left"/>
      <w:pPr>
        <w:ind w:left="4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8E7896">
      <w:start w:val="1"/>
      <w:numFmt w:val="lowerLetter"/>
      <w:lvlText w:val="%8"/>
      <w:lvlJc w:val="left"/>
      <w:pPr>
        <w:ind w:left="55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9A9DB2">
      <w:start w:val="1"/>
      <w:numFmt w:val="lowerRoman"/>
      <w:lvlText w:val="%9"/>
      <w:lvlJc w:val="left"/>
      <w:pPr>
        <w:ind w:left="63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C43166C"/>
    <w:multiLevelType w:val="multilevel"/>
    <w:tmpl w:val="E26840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F165BBC"/>
    <w:multiLevelType w:val="multilevel"/>
    <w:tmpl w:val="B32E88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trike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6" w15:restartNumberingAfterBreak="0">
    <w:nsid w:val="6F5F60B8"/>
    <w:multiLevelType w:val="hybridMultilevel"/>
    <w:tmpl w:val="5838C3EC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771469"/>
    <w:multiLevelType w:val="multilevel"/>
    <w:tmpl w:val="C708129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sz w:val="1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8753133">
    <w:abstractNumId w:val="25"/>
  </w:num>
  <w:num w:numId="2" w16cid:durableId="1392003663">
    <w:abstractNumId w:val="9"/>
  </w:num>
  <w:num w:numId="3" w16cid:durableId="2024473813">
    <w:abstractNumId w:val="27"/>
  </w:num>
  <w:num w:numId="4" w16cid:durableId="650213064">
    <w:abstractNumId w:val="12"/>
  </w:num>
  <w:num w:numId="5" w16cid:durableId="1466463013">
    <w:abstractNumId w:val="16"/>
  </w:num>
  <w:num w:numId="6" w16cid:durableId="1117725311">
    <w:abstractNumId w:val="26"/>
  </w:num>
  <w:num w:numId="7" w16cid:durableId="1989169881">
    <w:abstractNumId w:val="13"/>
  </w:num>
  <w:num w:numId="8" w16cid:durableId="719591726">
    <w:abstractNumId w:val="1"/>
  </w:num>
  <w:num w:numId="9" w16cid:durableId="1261723042">
    <w:abstractNumId w:val="2"/>
  </w:num>
  <w:num w:numId="10" w16cid:durableId="410541618">
    <w:abstractNumId w:val="3"/>
  </w:num>
  <w:num w:numId="11" w16cid:durableId="74668515">
    <w:abstractNumId w:val="4"/>
  </w:num>
  <w:num w:numId="12" w16cid:durableId="165052210">
    <w:abstractNumId w:val="5"/>
  </w:num>
  <w:num w:numId="13" w16cid:durableId="1658420701">
    <w:abstractNumId w:val="7"/>
  </w:num>
  <w:num w:numId="14" w16cid:durableId="1486238152">
    <w:abstractNumId w:val="6"/>
  </w:num>
  <w:num w:numId="15" w16cid:durableId="802967134">
    <w:abstractNumId w:val="10"/>
  </w:num>
  <w:num w:numId="16" w16cid:durableId="1346710821">
    <w:abstractNumId w:val="18"/>
  </w:num>
  <w:num w:numId="17" w16cid:durableId="2132551549">
    <w:abstractNumId w:val="22"/>
  </w:num>
  <w:num w:numId="18" w16cid:durableId="477455211">
    <w:abstractNumId w:val="17"/>
  </w:num>
  <w:num w:numId="19" w16cid:durableId="213039159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369874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6801837">
    <w:abstractNumId w:val="14"/>
  </w:num>
  <w:num w:numId="22" w16cid:durableId="889465516">
    <w:abstractNumId w:val="20"/>
  </w:num>
  <w:num w:numId="23" w16cid:durableId="137488740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103655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359914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74233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7" w16cid:durableId="1618364450">
    <w:abstractNumId w:val="23"/>
  </w:num>
  <w:num w:numId="28" w16cid:durableId="527765682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0B2"/>
    <w:rsid w:val="00004818"/>
    <w:rsid w:val="00006AC1"/>
    <w:rsid w:val="00006F7E"/>
    <w:rsid w:val="00010E2C"/>
    <w:rsid w:val="00016773"/>
    <w:rsid w:val="000172B7"/>
    <w:rsid w:val="00023AD7"/>
    <w:rsid w:val="00030604"/>
    <w:rsid w:val="00034A14"/>
    <w:rsid w:val="000352F6"/>
    <w:rsid w:val="000506C2"/>
    <w:rsid w:val="00052B93"/>
    <w:rsid w:val="00052EF6"/>
    <w:rsid w:val="00053240"/>
    <w:rsid w:val="000601B5"/>
    <w:rsid w:val="00061AC8"/>
    <w:rsid w:val="000664BC"/>
    <w:rsid w:val="00070536"/>
    <w:rsid w:val="000831E5"/>
    <w:rsid w:val="000843BD"/>
    <w:rsid w:val="00084494"/>
    <w:rsid w:val="00085650"/>
    <w:rsid w:val="000913CA"/>
    <w:rsid w:val="00094066"/>
    <w:rsid w:val="000A35EC"/>
    <w:rsid w:val="000C041E"/>
    <w:rsid w:val="000C0DC2"/>
    <w:rsid w:val="000C5E76"/>
    <w:rsid w:val="000C6C1F"/>
    <w:rsid w:val="000C73FA"/>
    <w:rsid w:val="000D0324"/>
    <w:rsid w:val="000D2528"/>
    <w:rsid w:val="000D61AD"/>
    <w:rsid w:val="000D72FE"/>
    <w:rsid w:val="000E0FE3"/>
    <w:rsid w:val="000E2BCB"/>
    <w:rsid w:val="000E4FE5"/>
    <w:rsid w:val="000E6617"/>
    <w:rsid w:val="000E68DD"/>
    <w:rsid w:val="000F43AD"/>
    <w:rsid w:val="00103EC3"/>
    <w:rsid w:val="00104668"/>
    <w:rsid w:val="00110A33"/>
    <w:rsid w:val="00113C2C"/>
    <w:rsid w:val="00116AD8"/>
    <w:rsid w:val="00122117"/>
    <w:rsid w:val="00133F51"/>
    <w:rsid w:val="00135CBC"/>
    <w:rsid w:val="0013679C"/>
    <w:rsid w:val="001373C6"/>
    <w:rsid w:val="00142A3E"/>
    <w:rsid w:val="00142BC9"/>
    <w:rsid w:val="0015406E"/>
    <w:rsid w:val="0016511C"/>
    <w:rsid w:val="001675E8"/>
    <w:rsid w:val="00171396"/>
    <w:rsid w:val="00172C4E"/>
    <w:rsid w:val="00174025"/>
    <w:rsid w:val="001769C7"/>
    <w:rsid w:val="00181EFA"/>
    <w:rsid w:val="0018692D"/>
    <w:rsid w:val="0019158E"/>
    <w:rsid w:val="00192946"/>
    <w:rsid w:val="001A0152"/>
    <w:rsid w:val="001A16B1"/>
    <w:rsid w:val="001B3210"/>
    <w:rsid w:val="001B4326"/>
    <w:rsid w:val="001B5F29"/>
    <w:rsid w:val="001C3C81"/>
    <w:rsid w:val="001C3C85"/>
    <w:rsid w:val="001C4028"/>
    <w:rsid w:val="001C4986"/>
    <w:rsid w:val="001D27BA"/>
    <w:rsid w:val="001E4BF9"/>
    <w:rsid w:val="001F10CA"/>
    <w:rsid w:val="001F1FE9"/>
    <w:rsid w:val="001F67F1"/>
    <w:rsid w:val="001F6C81"/>
    <w:rsid w:val="0020098F"/>
    <w:rsid w:val="002052C1"/>
    <w:rsid w:val="002057FD"/>
    <w:rsid w:val="00210C6D"/>
    <w:rsid w:val="00211D75"/>
    <w:rsid w:val="00217064"/>
    <w:rsid w:val="0021772E"/>
    <w:rsid w:val="00222B7C"/>
    <w:rsid w:val="00223FF4"/>
    <w:rsid w:val="00232E88"/>
    <w:rsid w:val="00233AD5"/>
    <w:rsid w:val="0023627E"/>
    <w:rsid w:val="00236F37"/>
    <w:rsid w:val="0026387C"/>
    <w:rsid w:val="00263D85"/>
    <w:rsid w:val="002675D4"/>
    <w:rsid w:val="00270022"/>
    <w:rsid w:val="0027055C"/>
    <w:rsid w:val="00270F60"/>
    <w:rsid w:val="00271EA1"/>
    <w:rsid w:val="00283A13"/>
    <w:rsid w:val="002A6DAA"/>
    <w:rsid w:val="002B19C9"/>
    <w:rsid w:val="002B5F90"/>
    <w:rsid w:val="002B7332"/>
    <w:rsid w:val="002C2D95"/>
    <w:rsid w:val="002C7881"/>
    <w:rsid w:val="002C7A82"/>
    <w:rsid w:val="002E58E1"/>
    <w:rsid w:val="002E59E9"/>
    <w:rsid w:val="002F2DF8"/>
    <w:rsid w:val="002F50E5"/>
    <w:rsid w:val="00301B88"/>
    <w:rsid w:val="00303669"/>
    <w:rsid w:val="0031492C"/>
    <w:rsid w:val="003152E2"/>
    <w:rsid w:val="00320CC9"/>
    <w:rsid w:val="0032450A"/>
    <w:rsid w:val="003263F5"/>
    <w:rsid w:val="00326B44"/>
    <w:rsid w:val="003309E7"/>
    <w:rsid w:val="00333B88"/>
    <w:rsid w:val="00346CA4"/>
    <w:rsid w:val="00352CCD"/>
    <w:rsid w:val="00357E81"/>
    <w:rsid w:val="00364266"/>
    <w:rsid w:val="003722DE"/>
    <w:rsid w:val="003726CD"/>
    <w:rsid w:val="00372940"/>
    <w:rsid w:val="00372A39"/>
    <w:rsid w:val="0037601B"/>
    <w:rsid w:val="00377F1E"/>
    <w:rsid w:val="003817A3"/>
    <w:rsid w:val="003A2B09"/>
    <w:rsid w:val="003A6DB6"/>
    <w:rsid w:val="003A7870"/>
    <w:rsid w:val="003B0FB2"/>
    <w:rsid w:val="003C1975"/>
    <w:rsid w:val="003C34F8"/>
    <w:rsid w:val="003C3DEC"/>
    <w:rsid w:val="003C419E"/>
    <w:rsid w:val="003C5E2E"/>
    <w:rsid w:val="003D02F3"/>
    <w:rsid w:val="003D1CB6"/>
    <w:rsid w:val="003D1DDE"/>
    <w:rsid w:val="003D25DE"/>
    <w:rsid w:val="003D47A1"/>
    <w:rsid w:val="003D7685"/>
    <w:rsid w:val="003E058B"/>
    <w:rsid w:val="003E7534"/>
    <w:rsid w:val="003F6383"/>
    <w:rsid w:val="003F6C4E"/>
    <w:rsid w:val="003F77E8"/>
    <w:rsid w:val="004027F1"/>
    <w:rsid w:val="004122E3"/>
    <w:rsid w:val="00413666"/>
    <w:rsid w:val="00414C1B"/>
    <w:rsid w:val="00422462"/>
    <w:rsid w:val="00423D98"/>
    <w:rsid w:val="004253CE"/>
    <w:rsid w:val="00434B68"/>
    <w:rsid w:val="00444412"/>
    <w:rsid w:val="00452A82"/>
    <w:rsid w:val="004575A4"/>
    <w:rsid w:val="0046099B"/>
    <w:rsid w:val="00465734"/>
    <w:rsid w:val="0047054A"/>
    <w:rsid w:val="00470AD0"/>
    <w:rsid w:val="0047464D"/>
    <w:rsid w:val="00480507"/>
    <w:rsid w:val="00486037"/>
    <w:rsid w:val="00486BEA"/>
    <w:rsid w:val="00487047"/>
    <w:rsid w:val="00492F8A"/>
    <w:rsid w:val="00497259"/>
    <w:rsid w:val="004A56D4"/>
    <w:rsid w:val="004B1705"/>
    <w:rsid w:val="004B3C74"/>
    <w:rsid w:val="004B73DF"/>
    <w:rsid w:val="004C506F"/>
    <w:rsid w:val="004D36DC"/>
    <w:rsid w:val="004D6AD2"/>
    <w:rsid w:val="004D7311"/>
    <w:rsid w:val="004E2237"/>
    <w:rsid w:val="004F1B58"/>
    <w:rsid w:val="004F2C6E"/>
    <w:rsid w:val="00503427"/>
    <w:rsid w:val="005107D7"/>
    <w:rsid w:val="00512E83"/>
    <w:rsid w:val="00512F4C"/>
    <w:rsid w:val="005141BD"/>
    <w:rsid w:val="00524220"/>
    <w:rsid w:val="00530301"/>
    <w:rsid w:val="005466E2"/>
    <w:rsid w:val="005500E0"/>
    <w:rsid w:val="00552FB2"/>
    <w:rsid w:val="00556162"/>
    <w:rsid w:val="0056322D"/>
    <w:rsid w:val="00564DCF"/>
    <w:rsid w:val="00573F58"/>
    <w:rsid w:val="005804B7"/>
    <w:rsid w:val="00583512"/>
    <w:rsid w:val="00583561"/>
    <w:rsid w:val="00586B1E"/>
    <w:rsid w:val="00597AD3"/>
    <w:rsid w:val="00597DD9"/>
    <w:rsid w:val="005A09DA"/>
    <w:rsid w:val="005A2BAD"/>
    <w:rsid w:val="005A3324"/>
    <w:rsid w:val="005A6389"/>
    <w:rsid w:val="005B3882"/>
    <w:rsid w:val="005B6694"/>
    <w:rsid w:val="005C508D"/>
    <w:rsid w:val="005C7CF9"/>
    <w:rsid w:val="005D4843"/>
    <w:rsid w:val="005E5370"/>
    <w:rsid w:val="005E622A"/>
    <w:rsid w:val="005F4488"/>
    <w:rsid w:val="005F65F3"/>
    <w:rsid w:val="005F77B1"/>
    <w:rsid w:val="00600E46"/>
    <w:rsid w:val="0060329A"/>
    <w:rsid w:val="006054B8"/>
    <w:rsid w:val="00611639"/>
    <w:rsid w:val="00615BB6"/>
    <w:rsid w:val="0061760C"/>
    <w:rsid w:val="00623EC2"/>
    <w:rsid w:val="00627FC1"/>
    <w:rsid w:val="006417CE"/>
    <w:rsid w:val="00643CBD"/>
    <w:rsid w:val="006517E0"/>
    <w:rsid w:val="00654B0C"/>
    <w:rsid w:val="00663A72"/>
    <w:rsid w:val="00667CB1"/>
    <w:rsid w:val="00670702"/>
    <w:rsid w:val="00673A36"/>
    <w:rsid w:val="0068346E"/>
    <w:rsid w:val="0068446F"/>
    <w:rsid w:val="0069038F"/>
    <w:rsid w:val="006927BF"/>
    <w:rsid w:val="006A1373"/>
    <w:rsid w:val="006A60A6"/>
    <w:rsid w:val="006B24D9"/>
    <w:rsid w:val="006B2653"/>
    <w:rsid w:val="006B3CA8"/>
    <w:rsid w:val="006B47C3"/>
    <w:rsid w:val="006B5695"/>
    <w:rsid w:val="006B6D30"/>
    <w:rsid w:val="006C0291"/>
    <w:rsid w:val="006C305E"/>
    <w:rsid w:val="006C7C2B"/>
    <w:rsid w:val="006D4AE5"/>
    <w:rsid w:val="006E2B21"/>
    <w:rsid w:val="006E394A"/>
    <w:rsid w:val="006E5788"/>
    <w:rsid w:val="006F73E2"/>
    <w:rsid w:val="00711EA8"/>
    <w:rsid w:val="00715399"/>
    <w:rsid w:val="00726530"/>
    <w:rsid w:val="00727ABC"/>
    <w:rsid w:val="00730374"/>
    <w:rsid w:val="00736FF3"/>
    <w:rsid w:val="00743DBB"/>
    <w:rsid w:val="0075167E"/>
    <w:rsid w:val="00752033"/>
    <w:rsid w:val="00757ACC"/>
    <w:rsid w:val="007622B4"/>
    <w:rsid w:val="007633EC"/>
    <w:rsid w:val="00765CC3"/>
    <w:rsid w:val="00766E25"/>
    <w:rsid w:val="00776499"/>
    <w:rsid w:val="00777CD6"/>
    <w:rsid w:val="007800D2"/>
    <w:rsid w:val="00780A0F"/>
    <w:rsid w:val="0078415D"/>
    <w:rsid w:val="00784185"/>
    <w:rsid w:val="0078508F"/>
    <w:rsid w:val="00793487"/>
    <w:rsid w:val="007A0A3D"/>
    <w:rsid w:val="007A2BE6"/>
    <w:rsid w:val="007A4527"/>
    <w:rsid w:val="007D66F8"/>
    <w:rsid w:val="007E2191"/>
    <w:rsid w:val="007E5944"/>
    <w:rsid w:val="007E66F1"/>
    <w:rsid w:val="007E6C09"/>
    <w:rsid w:val="007F2CFD"/>
    <w:rsid w:val="007F5B0D"/>
    <w:rsid w:val="0080260E"/>
    <w:rsid w:val="00802617"/>
    <w:rsid w:val="00802932"/>
    <w:rsid w:val="00815BA9"/>
    <w:rsid w:val="00822785"/>
    <w:rsid w:val="00827704"/>
    <w:rsid w:val="00831425"/>
    <w:rsid w:val="00831D8E"/>
    <w:rsid w:val="00843277"/>
    <w:rsid w:val="0084355F"/>
    <w:rsid w:val="00843E35"/>
    <w:rsid w:val="00857870"/>
    <w:rsid w:val="00863765"/>
    <w:rsid w:val="00871F99"/>
    <w:rsid w:val="00873E41"/>
    <w:rsid w:val="00876040"/>
    <w:rsid w:val="00877829"/>
    <w:rsid w:val="00881F60"/>
    <w:rsid w:val="00882AB5"/>
    <w:rsid w:val="0088552A"/>
    <w:rsid w:val="00890832"/>
    <w:rsid w:val="008952A7"/>
    <w:rsid w:val="008A079B"/>
    <w:rsid w:val="008A1595"/>
    <w:rsid w:val="008A30F3"/>
    <w:rsid w:val="008A4732"/>
    <w:rsid w:val="008A5FD4"/>
    <w:rsid w:val="008B7099"/>
    <w:rsid w:val="008C0AA4"/>
    <w:rsid w:val="008C46A2"/>
    <w:rsid w:val="008E08C7"/>
    <w:rsid w:val="008E1E9C"/>
    <w:rsid w:val="008E2140"/>
    <w:rsid w:val="008E52FE"/>
    <w:rsid w:val="008F2668"/>
    <w:rsid w:val="0090134D"/>
    <w:rsid w:val="00903EFC"/>
    <w:rsid w:val="009055A4"/>
    <w:rsid w:val="0091062D"/>
    <w:rsid w:val="00916F4E"/>
    <w:rsid w:val="00917D9E"/>
    <w:rsid w:val="009206AD"/>
    <w:rsid w:val="009340D4"/>
    <w:rsid w:val="009344CC"/>
    <w:rsid w:val="00936EE5"/>
    <w:rsid w:val="00946AB8"/>
    <w:rsid w:val="00953017"/>
    <w:rsid w:val="00961E06"/>
    <w:rsid w:val="00963719"/>
    <w:rsid w:val="00966262"/>
    <w:rsid w:val="00970FEC"/>
    <w:rsid w:val="009725C2"/>
    <w:rsid w:val="009746AB"/>
    <w:rsid w:val="0098255F"/>
    <w:rsid w:val="00987833"/>
    <w:rsid w:val="00991995"/>
    <w:rsid w:val="0099401C"/>
    <w:rsid w:val="009A12AA"/>
    <w:rsid w:val="009A16FE"/>
    <w:rsid w:val="009A58D9"/>
    <w:rsid w:val="009B0264"/>
    <w:rsid w:val="009B549F"/>
    <w:rsid w:val="009C6295"/>
    <w:rsid w:val="009D024D"/>
    <w:rsid w:val="009D1031"/>
    <w:rsid w:val="009D28D2"/>
    <w:rsid w:val="009D52F7"/>
    <w:rsid w:val="009D6A3E"/>
    <w:rsid w:val="009E464F"/>
    <w:rsid w:val="009E7B90"/>
    <w:rsid w:val="009F07DD"/>
    <w:rsid w:val="009F2197"/>
    <w:rsid w:val="009F38AF"/>
    <w:rsid w:val="009F433A"/>
    <w:rsid w:val="009F620F"/>
    <w:rsid w:val="009F7300"/>
    <w:rsid w:val="00A010BA"/>
    <w:rsid w:val="00A02C23"/>
    <w:rsid w:val="00A0769E"/>
    <w:rsid w:val="00A07F9E"/>
    <w:rsid w:val="00A13172"/>
    <w:rsid w:val="00A14BEE"/>
    <w:rsid w:val="00A14C6A"/>
    <w:rsid w:val="00A2258C"/>
    <w:rsid w:val="00A225D7"/>
    <w:rsid w:val="00A24D82"/>
    <w:rsid w:val="00A33E25"/>
    <w:rsid w:val="00A4226E"/>
    <w:rsid w:val="00A43A84"/>
    <w:rsid w:val="00A470A3"/>
    <w:rsid w:val="00A5160A"/>
    <w:rsid w:val="00A53A38"/>
    <w:rsid w:val="00A56D11"/>
    <w:rsid w:val="00A6176E"/>
    <w:rsid w:val="00A67E1C"/>
    <w:rsid w:val="00A74AC1"/>
    <w:rsid w:val="00A85812"/>
    <w:rsid w:val="00A90FE6"/>
    <w:rsid w:val="00A925DB"/>
    <w:rsid w:val="00AA0576"/>
    <w:rsid w:val="00AA18C5"/>
    <w:rsid w:val="00AB38C1"/>
    <w:rsid w:val="00AD148A"/>
    <w:rsid w:val="00AD1556"/>
    <w:rsid w:val="00AD73C5"/>
    <w:rsid w:val="00AE27C8"/>
    <w:rsid w:val="00AE4D55"/>
    <w:rsid w:val="00AF1477"/>
    <w:rsid w:val="00AF6B58"/>
    <w:rsid w:val="00B0796F"/>
    <w:rsid w:val="00B13279"/>
    <w:rsid w:val="00B146DD"/>
    <w:rsid w:val="00B15231"/>
    <w:rsid w:val="00B163C3"/>
    <w:rsid w:val="00B21F64"/>
    <w:rsid w:val="00B2223A"/>
    <w:rsid w:val="00B228BD"/>
    <w:rsid w:val="00B228DC"/>
    <w:rsid w:val="00B25F56"/>
    <w:rsid w:val="00B33D5D"/>
    <w:rsid w:val="00B3746C"/>
    <w:rsid w:val="00B37B76"/>
    <w:rsid w:val="00B41AE7"/>
    <w:rsid w:val="00B42EFD"/>
    <w:rsid w:val="00B445D9"/>
    <w:rsid w:val="00B47679"/>
    <w:rsid w:val="00B507F6"/>
    <w:rsid w:val="00B51A7D"/>
    <w:rsid w:val="00B52B50"/>
    <w:rsid w:val="00B647A8"/>
    <w:rsid w:val="00B67157"/>
    <w:rsid w:val="00B67929"/>
    <w:rsid w:val="00B71D18"/>
    <w:rsid w:val="00B72869"/>
    <w:rsid w:val="00B81F10"/>
    <w:rsid w:val="00B83FD6"/>
    <w:rsid w:val="00B8418F"/>
    <w:rsid w:val="00B94D63"/>
    <w:rsid w:val="00BA2193"/>
    <w:rsid w:val="00BA3EEF"/>
    <w:rsid w:val="00BA51A2"/>
    <w:rsid w:val="00BA5465"/>
    <w:rsid w:val="00BB2E3B"/>
    <w:rsid w:val="00BB3427"/>
    <w:rsid w:val="00BB4391"/>
    <w:rsid w:val="00BB485C"/>
    <w:rsid w:val="00BD5B59"/>
    <w:rsid w:val="00BE48FC"/>
    <w:rsid w:val="00BE6D80"/>
    <w:rsid w:val="00BF4EDE"/>
    <w:rsid w:val="00BF6D14"/>
    <w:rsid w:val="00BF75D3"/>
    <w:rsid w:val="00C00A61"/>
    <w:rsid w:val="00C0735B"/>
    <w:rsid w:val="00C0760B"/>
    <w:rsid w:val="00C11379"/>
    <w:rsid w:val="00C178D8"/>
    <w:rsid w:val="00C206F6"/>
    <w:rsid w:val="00C23D03"/>
    <w:rsid w:val="00C26D0B"/>
    <w:rsid w:val="00C34D0C"/>
    <w:rsid w:val="00C37365"/>
    <w:rsid w:val="00C37CD6"/>
    <w:rsid w:val="00C40F88"/>
    <w:rsid w:val="00C41016"/>
    <w:rsid w:val="00C52858"/>
    <w:rsid w:val="00C53D81"/>
    <w:rsid w:val="00C56054"/>
    <w:rsid w:val="00C6277A"/>
    <w:rsid w:val="00C65D7F"/>
    <w:rsid w:val="00C704A0"/>
    <w:rsid w:val="00C770AA"/>
    <w:rsid w:val="00C852FA"/>
    <w:rsid w:val="00C924D0"/>
    <w:rsid w:val="00C94346"/>
    <w:rsid w:val="00CA1476"/>
    <w:rsid w:val="00CA22B2"/>
    <w:rsid w:val="00CA385A"/>
    <w:rsid w:val="00CB3546"/>
    <w:rsid w:val="00CB67E5"/>
    <w:rsid w:val="00CD0EB9"/>
    <w:rsid w:val="00CD10D2"/>
    <w:rsid w:val="00CD49E2"/>
    <w:rsid w:val="00CE0F19"/>
    <w:rsid w:val="00CE37D4"/>
    <w:rsid w:val="00CF130D"/>
    <w:rsid w:val="00CF26DD"/>
    <w:rsid w:val="00D01E89"/>
    <w:rsid w:val="00D106BD"/>
    <w:rsid w:val="00D12580"/>
    <w:rsid w:val="00D13362"/>
    <w:rsid w:val="00D209B7"/>
    <w:rsid w:val="00D213B6"/>
    <w:rsid w:val="00D35F94"/>
    <w:rsid w:val="00D40EEF"/>
    <w:rsid w:val="00D42A90"/>
    <w:rsid w:val="00D43E80"/>
    <w:rsid w:val="00D4674F"/>
    <w:rsid w:val="00D51E5A"/>
    <w:rsid w:val="00D550FF"/>
    <w:rsid w:val="00D57F48"/>
    <w:rsid w:val="00D60488"/>
    <w:rsid w:val="00D66320"/>
    <w:rsid w:val="00D72D2C"/>
    <w:rsid w:val="00D74BE1"/>
    <w:rsid w:val="00D75794"/>
    <w:rsid w:val="00D76298"/>
    <w:rsid w:val="00D770B2"/>
    <w:rsid w:val="00DA113F"/>
    <w:rsid w:val="00DA3E2D"/>
    <w:rsid w:val="00DB151D"/>
    <w:rsid w:val="00DB7630"/>
    <w:rsid w:val="00DC0E65"/>
    <w:rsid w:val="00DC1FE3"/>
    <w:rsid w:val="00DC499F"/>
    <w:rsid w:val="00DC728D"/>
    <w:rsid w:val="00DD0208"/>
    <w:rsid w:val="00DD2E89"/>
    <w:rsid w:val="00DD3150"/>
    <w:rsid w:val="00DD3C61"/>
    <w:rsid w:val="00DD5AED"/>
    <w:rsid w:val="00DD7534"/>
    <w:rsid w:val="00DD796A"/>
    <w:rsid w:val="00DE7BF1"/>
    <w:rsid w:val="00DF432F"/>
    <w:rsid w:val="00DF70A6"/>
    <w:rsid w:val="00E115DE"/>
    <w:rsid w:val="00E17AB4"/>
    <w:rsid w:val="00E21AAF"/>
    <w:rsid w:val="00E235ED"/>
    <w:rsid w:val="00E24453"/>
    <w:rsid w:val="00E30825"/>
    <w:rsid w:val="00E325C6"/>
    <w:rsid w:val="00E43DA3"/>
    <w:rsid w:val="00E45636"/>
    <w:rsid w:val="00E46B83"/>
    <w:rsid w:val="00E537F9"/>
    <w:rsid w:val="00E5636C"/>
    <w:rsid w:val="00E56B8C"/>
    <w:rsid w:val="00E626F3"/>
    <w:rsid w:val="00E62AF2"/>
    <w:rsid w:val="00E6590D"/>
    <w:rsid w:val="00E73F33"/>
    <w:rsid w:val="00E74953"/>
    <w:rsid w:val="00E7508C"/>
    <w:rsid w:val="00E834B2"/>
    <w:rsid w:val="00E87B08"/>
    <w:rsid w:val="00EA1FCD"/>
    <w:rsid w:val="00EA3B5C"/>
    <w:rsid w:val="00EA50B4"/>
    <w:rsid w:val="00EB4031"/>
    <w:rsid w:val="00EC3795"/>
    <w:rsid w:val="00EC50D8"/>
    <w:rsid w:val="00ED262F"/>
    <w:rsid w:val="00ED2B77"/>
    <w:rsid w:val="00ED2D6A"/>
    <w:rsid w:val="00ED2FD7"/>
    <w:rsid w:val="00EE3106"/>
    <w:rsid w:val="00EE4614"/>
    <w:rsid w:val="00EF1FF9"/>
    <w:rsid w:val="00EF3ED8"/>
    <w:rsid w:val="00F00991"/>
    <w:rsid w:val="00F02846"/>
    <w:rsid w:val="00F03F13"/>
    <w:rsid w:val="00F04A3D"/>
    <w:rsid w:val="00F06D5F"/>
    <w:rsid w:val="00F10231"/>
    <w:rsid w:val="00F10D77"/>
    <w:rsid w:val="00F13251"/>
    <w:rsid w:val="00F15AE8"/>
    <w:rsid w:val="00F20E91"/>
    <w:rsid w:val="00F21BF2"/>
    <w:rsid w:val="00F25FC8"/>
    <w:rsid w:val="00F26BFC"/>
    <w:rsid w:val="00F32217"/>
    <w:rsid w:val="00F3338D"/>
    <w:rsid w:val="00F4739E"/>
    <w:rsid w:val="00F6027E"/>
    <w:rsid w:val="00F6496D"/>
    <w:rsid w:val="00F64C4E"/>
    <w:rsid w:val="00F673E6"/>
    <w:rsid w:val="00F7230E"/>
    <w:rsid w:val="00F77E4F"/>
    <w:rsid w:val="00F77ED2"/>
    <w:rsid w:val="00F82579"/>
    <w:rsid w:val="00F836AF"/>
    <w:rsid w:val="00FA4B74"/>
    <w:rsid w:val="00FA4C98"/>
    <w:rsid w:val="00FB7453"/>
    <w:rsid w:val="00FC3FE5"/>
    <w:rsid w:val="00FC6497"/>
    <w:rsid w:val="00FD1067"/>
    <w:rsid w:val="00FD6036"/>
    <w:rsid w:val="00FE00D8"/>
    <w:rsid w:val="00FE133F"/>
    <w:rsid w:val="00FE5889"/>
    <w:rsid w:val="00FF40A2"/>
    <w:rsid w:val="00FF4F5E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C3EFA"/>
  <w15:docId w15:val="{252C1671-2C16-43C3-8EF0-51BDC24E6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4">
    <w:name w:val="heading 4"/>
    <w:basedOn w:val="Normalny"/>
    <w:next w:val="Normalny"/>
    <w:link w:val="Nagwek4Znak"/>
    <w:qFormat/>
    <w:rsid w:val="00DD7534"/>
    <w:pPr>
      <w:keepNext/>
      <w:suppressAutoHyphens w:val="0"/>
      <w:overflowPunct/>
      <w:autoSpaceDE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nhideWhenUsed/>
    <w:qFormat/>
    <w:rsid w:val="00DD75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476B1" w:themeColor="accent1" w:themeShade="BF"/>
    </w:rPr>
  </w:style>
  <w:style w:type="paragraph" w:styleId="Nagwek6">
    <w:name w:val="heading 6"/>
    <w:basedOn w:val="Normalny"/>
    <w:next w:val="Normalny"/>
    <w:link w:val="Nagwek6Znak"/>
    <w:qFormat/>
    <w:rsid w:val="00DD7534"/>
    <w:pPr>
      <w:keepNext/>
      <w:keepLines/>
      <w:widowControl w:val="0"/>
      <w:overflowPunct/>
      <w:autoSpaceDE/>
      <w:spacing w:before="200"/>
      <w:textAlignment w:val="auto"/>
      <w:outlineLvl w:val="5"/>
    </w:pPr>
    <w:rPr>
      <w:rFonts w:ascii="Cambria" w:hAnsi="Cambria"/>
      <w:i/>
      <w:iCs/>
      <w:color w:val="243F60"/>
      <w:sz w:val="24"/>
      <w:szCs w:val="24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DD7534"/>
    <w:pPr>
      <w:widowControl w:val="0"/>
      <w:tabs>
        <w:tab w:val="num" w:pos="0"/>
      </w:tabs>
      <w:overflowPunct/>
      <w:autoSpaceDE/>
      <w:spacing w:before="240" w:after="60"/>
      <w:textAlignment w:val="auto"/>
      <w:outlineLvl w:val="7"/>
    </w:pPr>
    <w:rPr>
      <w:i/>
      <w:iCs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,2 heading,A_wyliczenie,K-P_odwolanie,maz_wyliczenie,opis dzialania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uiPriority w:val="99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Nagwek4Znak">
    <w:name w:val="Nagłówek 4 Znak"/>
    <w:basedOn w:val="Domylnaczcionkaakapitu"/>
    <w:link w:val="Nagwek4"/>
    <w:rsid w:val="00DD7534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DD7534"/>
    <w:rPr>
      <w:rFonts w:asciiTheme="majorHAnsi" w:eastAsiaTheme="majorEastAsia" w:hAnsiTheme="majorHAnsi" w:cstheme="majorBidi"/>
      <w:color w:val="3476B1" w:themeColor="accent1" w:themeShade="BF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DD7534"/>
    <w:rPr>
      <w:rFonts w:ascii="Cambria" w:eastAsia="Times New Roman" w:hAnsi="Cambria" w:cs="Times New Roman"/>
      <w:i/>
      <w:iCs/>
      <w:color w:val="243F60"/>
      <w:sz w:val="24"/>
      <w:szCs w:val="24"/>
      <w:lang w:val="x-none" w:eastAsia="ar-SA"/>
    </w:rPr>
  </w:style>
  <w:style w:type="character" w:customStyle="1" w:styleId="Nagwek8Znak">
    <w:name w:val="Nagłówek 8 Znak"/>
    <w:basedOn w:val="Domylnaczcionkaakapitu"/>
    <w:link w:val="Nagwek8"/>
    <w:rsid w:val="00DD7534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paragraph" w:styleId="Tekstpodstawowywcity2">
    <w:name w:val="Body Text Indent 2"/>
    <w:basedOn w:val="Normalny"/>
    <w:link w:val="Tekstpodstawowywcity2Znak"/>
    <w:rsid w:val="00DD7534"/>
    <w:pPr>
      <w:suppressAutoHyphens w:val="0"/>
      <w:overflowPunct/>
      <w:autoSpaceDE/>
      <w:ind w:left="5664" w:firstLine="6"/>
      <w:textAlignment w:val="auto"/>
    </w:pPr>
    <w:rPr>
      <w:rFonts w:ascii="Tahoma" w:hAnsi="Tahoma"/>
      <w:i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D7534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rsid w:val="00DD7534"/>
    <w:pPr>
      <w:suppressAutoHyphens w:val="0"/>
      <w:overflowPunct/>
      <w:autoSpaceDE/>
      <w:textAlignment w:val="auto"/>
    </w:pPr>
    <w:rPr>
      <w:rFonts w:ascii="Tahoma" w:hAnsi="Tahoma"/>
      <w:i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D7534"/>
    <w:rPr>
      <w:rFonts w:ascii="Tahoma" w:eastAsia="Times New Roman" w:hAnsi="Tahoma" w:cs="Times New Roman"/>
      <w:i/>
      <w:sz w:val="20"/>
      <w:szCs w:val="20"/>
      <w:lang w:val="x-none" w:eastAsia="x-none"/>
    </w:rPr>
  </w:style>
  <w:style w:type="paragraph" w:customStyle="1" w:styleId="1">
    <w:name w:val="1"/>
    <w:basedOn w:val="Normalny"/>
    <w:next w:val="Mapadokumentu"/>
    <w:rsid w:val="00DD7534"/>
    <w:pPr>
      <w:shd w:val="clear" w:color="auto" w:fill="000080"/>
      <w:suppressAutoHyphens w:val="0"/>
      <w:overflowPunct/>
      <w:autoSpaceDE/>
      <w:textAlignment w:val="auto"/>
    </w:pPr>
    <w:rPr>
      <w:rFonts w:ascii="Tahoma" w:hAnsi="Tahoma" w:cs="Tahoma"/>
      <w:lang w:eastAsia="pl-PL"/>
    </w:rPr>
  </w:style>
  <w:style w:type="character" w:customStyle="1" w:styleId="WW8Num1z0">
    <w:name w:val="WW8Num1z0"/>
    <w:rsid w:val="00DD7534"/>
    <w:rPr>
      <w:rFonts w:ascii="Symbol" w:hAnsi="Symbol"/>
    </w:rPr>
  </w:style>
  <w:style w:type="character" w:customStyle="1" w:styleId="WW8Num1z1">
    <w:name w:val="WW8Num1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1z2">
    <w:name w:val="WW8Num1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1z4">
    <w:name w:val="WW8Num1z4"/>
    <w:rsid w:val="00DD7534"/>
    <w:rPr>
      <w:rFonts w:ascii="Microsoft Sans Serif" w:hAnsi="Microsoft Sans Serif" w:cs="Courier New"/>
      <w:color w:val="auto"/>
      <w:sz w:val="24"/>
      <w:szCs w:val="24"/>
      <w:lang w:val="pl-PL"/>
    </w:rPr>
  </w:style>
  <w:style w:type="character" w:customStyle="1" w:styleId="WW8Num1z5">
    <w:name w:val="WW8Num1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1z6">
    <w:name w:val="WW8Num1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z7">
    <w:name w:val="WW8Num1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2z0">
    <w:name w:val="WW8Num2z0"/>
    <w:rsid w:val="00DD7534"/>
    <w:rPr>
      <w:rFonts w:ascii="Symbol" w:hAnsi="Symbol"/>
    </w:rPr>
  </w:style>
  <w:style w:type="character" w:customStyle="1" w:styleId="WW8Num2z1">
    <w:name w:val="WW8Num2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2z2">
    <w:name w:val="WW8Num2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z3">
    <w:name w:val="WW8Num2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2z4">
    <w:name w:val="WW8Num2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0">
    <w:name w:val="WW8Num3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3z1">
    <w:name w:val="WW8Num3z1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3z2">
    <w:name w:val="WW8Num3z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WW8Num3z3">
    <w:name w:val="WW8Num3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3z4">
    <w:name w:val="WW8Num3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3z5">
    <w:name w:val="WW8Num3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3z6">
    <w:name w:val="WW8Num3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z0">
    <w:name w:val="WW8Num4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4z1">
    <w:name w:val="WW8Num4z1"/>
    <w:rsid w:val="00DD7534"/>
    <w:rPr>
      <w:rFonts w:ascii="Arial" w:eastAsia="Wingdings" w:hAnsi="Arial" w:cs="Wingdings"/>
      <w:b/>
      <w:bCs/>
      <w:sz w:val="20"/>
      <w:szCs w:val="20"/>
      <w:lang w:val="pl-PL"/>
    </w:rPr>
  </w:style>
  <w:style w:type="character" w:customStyle="1" w:styleId="WW8Num4z2">
    <w:name w:val="WW8Num4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4z3">
    <w:name w:val="WW8Num4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5z0">
    <w:name w:val="WW8Num5z0"/>
    <w:rsid w:val="00DD7534"/>
    <w:rPr>
      <w:rFonts w:ascii="Arial" w:hAnsi="Arial"/>
    </w:rPr>
  </w:style>
  <w:style w:type="character" w:customStyle="1" w:styleId="WW8Num5z1">
    <w:name w:val="WW8Num5z1"/>
    <w:rsid w:val="00DD7534"/>
    <w:rPr>
      <w:rFonts w:ascii="Arial" w:eastAsia="Symbol" w:hAnsi="Arial" w:cs="Symbol"/>
      <w:b w:val="0"/>
      <w:bCs w:val="0"/>
      <w:sz w:val="20"/>
      <w:szCs w:val="20"/>
      <w:lang w:val="pl-PL"/>
    </w:rPr>
  </w:style>
  <w:style w:type="character" w:customStyle="1" w:styleId="WW8Num5z2">
    <w:name w:val="WW8Num5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5z3">
    <w:name w:val="WW8Num5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5z4">
    <w:name w:val="WW8Num5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6z0">
    <w:name w:val="WW8Num6z0"/>
    <w:rsid w:val="00DD7534"/>
    <w:rPr>
      <w:rFonts w:ascii="StarSymbol" w:hAnsi="StarSymbol" w:cs="Times New Roman"/>
      <w:color w:val="auto"/>
      <w:sz w:val="20"/>
      <w:szCs w:val="20"/>
      <w:lang w:val="pl-PL"/>
    </w:rPr>
  </w:style>
  <w:style w:type="character" w:customStyle="1" w:styleId="WW8Num6z1">
    <w:name w:val="WW8Num6z1"/>
    <w:rsid w:val="00DD7534"/>
    <w:rPr>
      <w:rFonts w:ascii="Arial" w:hAnsi="Arial" w:cs="Wingdings"/>
      <w:b/>
      <w:bCs/>
      <w:i w:val="0"/>
      <w:iCs w:val="0"/>
      <w:color w:val="auto"/>
      <w:sz w:val="21"/>
      <w:szCs w:val="21"/>
      <w:lang w:val="pl-PL"/>
    </w:rPr>
  </w:style>
  <w:style w:type="character" w:customStyle="1" w:styleId="WW8Num6z2">
    <w:name w:val="WW8Num6z2"/>
    <w:rsid w:val="00DD7534"/>
    <w:rPr>
      <w:rFonts w:ascii="Arial" w:eastAsia="Times New Roman" w:hAnsi="Arial" w:cs="Times New Roman"/>
      <w:b/>
      <w:bCs/>
      <w:color w:val="auto"/>
      <w:sz w:val="16"/>
      <w:szCs w:val="16"/>
      <w:lang w:val="pl-PL"/>
    </w:rPr>
  </w:style>
  <w:style w:type="character" w:customStyle="1" w:styleId="WW8Num6z3">
    <w:name w:val="WW8Num6z3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6z4">
    <w:name w:val="WW8Num6z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7z0">
    <w:name w:val="WW8Num7z0"/>
    <w:rsid w:val="00DD7534"/>
    <w:rPr>
      <w:rFonts w:ascii="Arial" w:eastAsia="Symbol" w:hAnsi="Arial" w:cs="Symbol"/>
      <w:b/>
      <w:bCs/>
      <w:sz w:val="18"/>
      <w:szCs w:val="18"/>
      <w:lang w:val="pl-PL"/>
    </w:rPr>
  </w:style>
  <w:style w:type="character" w:customStyle="1" w:styleId="WW8Num8z0">
    <w:name w:val="WW8Num8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9z0">
    <w:name w:val="WW8Num9z0"/>
    <w:rsid w:val="00DD7534"/>
    <w:rPr>
      <w:rFonts w:ascii="Arial" w:eastAsia="Times New Roman" w:hAnsi="Arial" w:cs="Times New Roman"/>
      <w:color w:val="auto"/>
      <w:sz w:val="20"/>
      <w:szCs w:val="20"/>
      <w:lang w:val="pl-PL"/>
    </w:rPr>
  </w:style>
  <w:style w:type="character" w:customStyle="1" w:styleId="WW8Num10z0">
    <w:name w:val="WW8Num10z0"/>
    <w:rsid w:val="00DD7534"/>
    <w:rPr>
      <w:rFonts w:ascii="Arial" w:hAnsi="Arial"/>
      <w:sz w:val="20"/>
      <w:szCs w:val="20"/>
    </w:rPr>
  </w:style>
  <w:style w:type="character" w:customStyle="1" w:styleId="WW8Num10z1">
    <w:name w:val="WW8Num10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z2">
    <w:name w:val="WW8Num10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z4">
    <w:name w:val="WW8Num10z4"/>
    <w:rsid w:val="00DD7534"/>
    <w:rPr>
      <w:rFonts w:ascii="Arial" w:eastAsia="Times New Roman" w:hAnsi="Arial" w:cs="Arial"/>
      <w:b/>
      <w:i w:val="0"/>
      <w:color w:val="auto"/>
      <w:sz w:val="24"/>
      <w:szCs w:val="24"/>
      <w:lang w:val="pl-PL"/>
    </w:rPr>
  </w:style>
  <w:style w:type="character" w:customStyle="1" w:styleId="WW8Num10z5">
    <w:name w:val="WW8Num10z5"/>
    <w:rsid w:val="00DD7534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10z6">
    <w:name w:val="WW8Num10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0z7">
    <w:name w:val="WW8Num10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Absatz-Standardschriftart">
    <w:name w:val="Absatz-Standardschriftart"/>
    <w:rsid w:val="00DD7534"/>
  </w:style>
  <w:style w:type="character" w:customStyle="1" w:styleId="WW-Absatz-Standardschriftart">
    <w:name w:val="WW-Absatz-Standardschriftart"/>
    <w:rsid w:val="00DD7534"/>
  </w:style>
  <w:style w:type="character" w:customStyle="1" w:styleId="WW8Num2z5">
    <w:name w:val="WW8Num2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2z6">
    <w:name w:val="WW8Num2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2z7">
    <w:name w:val="WW8Num2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4z4">
    <w:name w:val="WW8Num4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4z5">
    <w:name w:val="WW8Num4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4z6">
    <w:name w:val="WW8Num4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7z1">
    <w:name w:val="WW8Num7z1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7z2">
    <w:name w:val="WW8Num7z2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7z3">
    <w:name w:val="WW8Num7z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7z4">
    <w:name w:val="WW8Num7z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11z0">
    <w:name w:val="WW8Num11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1">
    <w:name w:val="WW8Num11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2">
    <w:name w:val="WW8Num11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1z4">
    <w:name w:val="WW8Num11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11z5">
    <w:name w:val="WW8Num11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11z6">
    <w:name w:val="WW8Num11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1z7">
    <w:name w:val="WW8Num11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">
    <w:name w:val="WW-Absatz-Standardschriftart1"/>
    <w:rsid w:val="00DD7534"/>
  </w:style>
  <w:style w:type="character" w:customStyle="1" w:styleId="WW-Absatz-Standardschriftart11">
    <w:name w:val="WW-Absatz-Standardschriftart11"/>
    <w:rsid w:val="00DD7534"/>
  </w:style>
  <w:style w:type="character" w:customStyle="1" w:styleId="WW-Absatz-Standardschriftart111">
    <w:name w:val="WW-Absatz-Standardschriftart111"/>
    <w:rsid w:val="00DD7534"/>
  </w:style>
  <w:style w:type="character" w:customStyle="1" w:styleId="WW8Num13z0">
    <w:name w:val="WW8Num13z0"/>
    <w:rsid w:val="00DD7534"/>
    <w:rPr>
      <w:rFonts w:ascii="Symbol" w:hAnsi="Symbol"/>
    </w:rPr>
  </w:style>
  <w:style w:type="character" w:customStyle="1" w:styleId="WW8Num13z1">
    <w:name w:val="WW8Num13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13z2">
    <w:name w:val="WW8Num13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13z4">
    <w:name w:val="WW8Num13z4"/>
    <w:rsid w:val="00DD7534"/>
    <w:rPr>
      <w:rFonts w:ascii="Microsoft Sans Serif" w:hAnsi="Microsoft Sans Serif" w:cs="Courier New"/>
      <w:color w:val="auto"/>
      <w:sz w:val="24"/>
      <w:szCs w:val="24"/>
      <w:lang w:val="pl-PL"/>
    </w:rPr>
  </w:style>
  <w:style w:type="character" w:customStyle="1" w:styleId="WW8Num13z5">
    <w:name w:val="WW8Num13z5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8Num13z6">
    <w:name w:val="WW8Num13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13z7">
    <w:name w:val="WW8Num13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Absatz-Standardschriftart1111">
    <w:name w:val="WW-Absatz-Standardschriftart1111"/>
    <w:rsid w:val="00DD7534"/>
  </w:style>
  <w:style w:type="character" w:customStyle="1" w:styleId="WW8Num12z0">
    <w:name w:val="WW8Num12z0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-Absatz-Standardschriftart11111">
    <w:name w:val="WW-Absatz-Standardschriftart11111"/>
    <w:rsid w:val="00DD7534"/>
  </w:style>
  <w:style w:type="character" w:customStyle="1" w:styleId="WW8Num9z3">
    <w:name w:val="WW8Num9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0z3">
    <w:name w:val="WW8Num10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">
    <w:name w:val="WW-Absatz-Standardschriftart111111"/>
    <w:rsid w:val="00DD7534"/>
  </w:style>
  <w:style w:type="character" w:customStyle="1" w:styleId="WW-Absatz-Standardschriftart1111111">
    <w:name w:val="WW-Absatz-Standardschriftart1111111"/>
    <w:rsid w:val="00DD7534"/>
  </w:style>
  <w:style w:type="character" w:customStyle="1" w:styleId="WW-Absatz-Standardschriftart11111111">
    <w:name w:val="WW-Absatz-Standardschriftart11111111"/>
    <w:rsid w:val="00DD7534"/>
  </w:style>
  <w:style w:type="character" w:customStyle="1" w:styleId="WW-Absatz-Standardschriftart111111111">
    <w:name w:val="WW-Absatz-Standardschriftart111111111"/>
    <w:rsid w:val="00DD7534"/>
  </w:style>
  <w:style w:type="character" w:customStyle="1" w:styleId="WW-Absatz-Standardschriftart1111111111">
    <w:name w:val="WW-Absatz-Standardschriftart1111111111"/>
    <w:rsid w:val="00DD7534"/>
  </w:style>
  <w:style w:type="character" w:customStyle="1" w:styleId="WW-Absatz-Standardschriftart11111111111">
    <w:name w:val="WW-Absatz-Standardschriftart11111111111"/>
    <w:rsid w:val="00DD7534"/>
  </w:style>
  <w:style w:type="character" w:customStyle="1" w:styleId="WW-Absatz-Standardschriftart111111111111">
    <w:name w:val="WW-Absatz-Standardschriftart111111111111"/>
    <w:rsid w:val="00DD7534"/>
  </w:style>
  <w:style w:type="character" w:customStyle="1" w:styleId="WW-Absatz-Standardschriftart1111111111111">
    <w:name w:val="WW-Absatz-Standardschriftart1111111111111"/>
    <w:rsid w:val="00DD7534"/>
  </w:style>
  <w:style w:type="character" w:customStyle="1" w:styleId="WW8Num14z0">
    <w:name w:val="WW8Num14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5z0">
    <w:name w:val="WW8Num15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">
    <w:name w:val="WW-Absatz-Standardschriftart11111111111111"/>
    <w:rsid w:val="00DD7534"/>
  </w:style>
  <w:style w:type="character" w:customStyle="1" w:styleId="WW-Absatz-Standardschriftart111111111111111">
    <w:name w:val="WW-Absatz-Standardschriftart111111111111111"/>
    <w:rsid w:val="00DD7534"/>
  </w:style>
  <w:style w:type="character" w:customStyle="1" w:styleId="WW-Absatz-Standardschriftart1111111111111111">
    <w:name w:val="WW-Absatz-Standardschriftart1111111111111111"/>
    <w:rsid w:val="00DD7534"/>
  </w:style>
  <w:style w:type="character" w:customStyle="1" w:styleId="WW-Absatz-Standardschriftart11111111111111111">
    <w:name w:val="WW-Absatz-Standardschriftart11111111111111111"/>
    <w:rsid w:val="00DD7534"/>
  </w:style>
  <w:style w:type="character" w:customStyle="1" w:styleId="WW-Absatz-Standardschriftart111111111111111111">
    <w:name w:val="WW-Absatz-Standardschriftart111111111111111111"/>
    <w:rsid w:val="00DD7534"/>
  </w:style>
  <w:style w:type="character" w:customStyle="1" w:styleId="WW8Num16z0">
    <w:name w:val="WW8Num16z0"/>
    <w:rsid w:val="00DD7534"/>
    <w:rPr>
      <w:rFonts w:ascii="Arial" w:eastAsia="Times New Roman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">
    <w:name w:val="WW-Absatz-Standardschriftart1111111111111111111"/>
    <w:rsid w:val="00DD7534"/>
  </w:style>
  <w:style w:type="character" w:customStyle="1" w:styleId="WW-Absatz-Standardschriftart11111111111111111111">
    <w:name w:val="WW-Absatz-Standardschriftart11111111111111111111"/>
    <w:rsid w:val="00DD7534"/>
  </w:style>
  <w:style w:type="character" w:customStyle="1" w:styleId="WW-Absatz-Standardschriftart111111111111111111111">
    <w:name w:val="WW-Absatz-Standardschriftart111111111111111111111"/>
    <w:rsid w:val="00DD7534"/>
  </w:style>
  <w:style w:type="character" w:customStyle="1" w:styleId="WW-Absatz-Standardschriftart1111111111111111111111">
    <w:name w:val="WW-Absatz-Standardschriftart1111111111111111111111"/>
    <w:rsid w:val="00DD7534"/>
  </w:style>
  <w:style w:type="character" w:customStyle="1" w:styleId="WW-Absatz-Standardschriftart11111111111111111111111">
    <w:name w:val="WW-Absatz-Standardschriftart11111111111111111111111"/>
    <w:rsid w:val="00DD7534"/>
  </w:style>
  <w:style w:type="character" w:customStyle="1" w:styleId="WW8Num8z1">
    <w:name w:val="WW8Num8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8z2">
    <w:name w:val="WW8Num8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8z3">
    <w:name w:val="WW8Num8z3"/>
    <w:rsid w:val="00DD7534"/>
    <w:rPr>
      <w:rFonts w:ascii="Symbol" w:hAnsi="Symbol" w:cs="Times New Roman"/>
      <w:color w:val="auto"/>
      <w:sz w:val="24"/>
      <w:szCs w:val="24"/>
      <w:lang w:val="pl-PL"/>
    </w:rPr>
  </w:style>
  <w:style w:type="character" w:customStyle="1" w:styleId="WW8Num8z4">
    <w:name w:val="WW8Num8z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1z3">
    <w:name w:val="WW8Num11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">
    <w:name w:val="WW-Absatz-Standardschriftart111111111111111111111111"/>
    <w:rsid w:val="00DD7534"/>
  </w:style>
  <w:style w:type="character" w:customStyle="1" w:styleId="WW-Absatz-Standardschriftart1111111111111111111111111">
    <w:name w:val="WW-Absatz-Standardschriftart1111111111111111111111111"/>
    <w:rsid w:val="00DD7534"/>
  </w:style>
  <w:style w:type="character" w:customStyle="1" w:styleId="WW-Absatz-Standardschriftart11111111111111111111111111">
    <w:name w:val="WW-Absatz-Standardschriftart11111111111111111111111111"/>
    <w:rsid w:val="00DD7534"/>
  </w:style>
  <w:style w:type="character" w:customStyle="1" w:styleId="WW-Absatz-Standardschriftart111111111111111111111111111">
    <w:name w:val="WW-Absatz-Standardschriftart111111111111111111111111111"/>
    <w:rsid w:val="00DD7534"/>
  </w:style>
  <w:style w:type="character" w:customStyle="1" w:styleId="WW-Absatz-Standardschriftart1111111111111111111111111111">
    <w:name w:val="WW-Absatz-Standardschriftart1111111111111111111111111111"/>
    <w:rsid w:val="00DD7534"/>
  </w:style>
  <w:style w:type="character" w:customStyle="1" w:styleId="WW8Num9z1">
    <w:name w:val="WW8Num9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9z2">
    <w:name w:val="WW8Num9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1111111111">
    <w:name w:val="WW-Absatz-Standardschriftart11111111111111111111111111111"/>
    <w:rsid w:val="00DD7534"/>
  </w:style>
  <w:style w:type="character" w:customStyle="1" w:styleId="WW-Absatz-Standardschriftart111111111111111111111111111111">
    <w:name w:val="WW-Absatz-Standardschriftart111111111111111111111111111111"/>
    <w:rsid w:val="00DD7534"/>
  </w:style>
  <w:style w:type="character" w:customStyle="1" w:styleId="WW-Absatz-Standardschriftart1111111111111111111111111111111">
    <w:name w:val="WW-Absatz-Standardschriftart1111111111111111111111111111111"/>
    <w:rsid w:val="00DD7534"/>
  </w:style>
  <w:style w:type="character" w:customStyle="1" w:styleId="WW-Absatz-Standardschriftart11111111111111111111111111111111">
    <w:name w:val="WW-Absatz-Standardschriftart11111111111111111111111111111111"/>
    <w:rsid w:val="00DD7534"/>
  </w:style>
  <w:style w:type="character" w:customStyle="1" w:styleId="WW-Absatz-Standardschriftart111111111111111111111111111111111">
    <w:name w:val="WW-Absatz-Standardschriftart111111111111111111111111111111111"/>
    <w:rsid w:val="00DD7534"/>
  </w:style>
  <w:style w:type="character" w:customStyle="1" w:styleId="WW-Absatz-Standardschriftart1111111111111111111111111111111111">
    <w:name w:val="WW-Absatz-Standardschriftart1111111111111111111111111111111111"/>
    <w:rsid w:val="00DD7534"/>
  </w:style>
  <w:style w:type="character" w:customStyle="1" w:styleId="WW-Absatz-Standardschriftart11111111111111111111111111111111111">
    <w:name w:val="WW-Absatz-Standardschriftart11111111111111111111111111111111111"/>
    <w:rsid w:val="00DD7534"/>
  </w:style>
  <w:style w:type="character" w:customStyle="1" w:styleId="WW-Absatz-Standardschriftart111111111111111111111111111111111111">
    <w:name w:val="WW-Absatz-Standardschriftart111111111111111111111111111111111111"/>
    <w:rsid w:val="00DD7534"/>
  </w:style>
  <w:style w:type="character" w:customStyle="1" w:styleId="WW-Absatz-Standardschriftart1111111111111111111111111111111111111">
    <w:name w:val="WW-Absatz-Standardschriftart1111111111111111111111111111111111111"/>
    <w:rsid w:val="00DD7534"/>
  </w:style>
  <w:style w:type="character" w:customStyle="1" w:styleId="WW-Absatz-Standardschriftart11111111111111111111111111111111111111">
    <w:name w:val="WW-Absatz-Standardschriftart11111111111111111111111111111111111111"/>
    <w:rsid w:val="00DD7534"/>
  </w:style>
  <w:style w:type="character" w:customStyle="1" w:styleId="WW8Num5z6">
    <w:name w:val="WW8Num5z6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z4">
    <w:name w:val="WW8Num9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12z1">
    <w:name w:val="WW8Num12z1"/>
    <w:rsid w:val="00DD7534"/>
    <w:rPr>
      <w:rFonts w:ascii="Courier New" w:hAnsi="Courier New" w:cs="Times New Roman"/>
      <w:b w:val="0"/>
      <w:bCs w:val="0"/>
      <w:color w:val="auto"/>
      <w:sz w:val="20"/>
      <w:szCs w:val="20"/>
      <w:lang w:val="pl-PL"/>
    </w:rPr>
  </w:style>
  <w:style w:type="character" w:customStyle="1" w:styleId="WW8Num12z2">
    <w:name w:val="WW8Num12z2"/>
    <w:rsid w:val="00DD7534"/>
    <w:rPr>
      <w:rFonts w:ascii="Wingdings" w:hAnsi="Wingdings" w:cs="Times New Roman"/>
      <w:b w:val="0"/>
      <w:bCs w:val="0"/>
      <w:color w:val="auto"/>
      <w:sz w:val="20"/>
      <w:szCs w:val="20"/>
      <w:lang w:val="pl-PL"/>
    </w:rPr>
  </w:style>
  <w:style w:type="character" w:customStyle="1" w:styleId="WW-Absatz-Standardschriftart111111111111111111111111111111111111111">
    <w:name w:val="WW-Absatz-Standardschriftart111111111111111111111111111111111111111"/>
    <w:rsid w:val="00DD7534"/>
  </w:style>
  <w:style w:type="character" w:customStyle="1" w:styleId="WW8Num9z5">
    <w:name w:val="WW8Num9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12z3">
    <w:name w:val="WW8Num12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Absatz-Standardschriftart1111111111111111111111111111111111111111">
    <w:name w:val="WW-Absatz-Standardschriftart1111111111111111111111111111111111111111"/>
    <w:rsid w:val="00DD7534"/>
  </w:style>
  <w:style w:type="character" w:customStyle="1" w:styleId="WW-Absatz-Standardschriftart11111111111111111111111111111111111111111">
    <w:name w:val="WW-Absatz-Standardschriftart11111111111111111111111111111111111111111"/>
    <w:rsid w:val="00DD7534"/>
  </w:style>
  <w:style w:type="character" w:customStyle="1" w:styleId="WW-Absatz-Standardschriftart111111111111111111111111111111111111111111">
    <w:name w:val="WW-Absatz-Standardschriftart111111111111111111111111111111111111111111"/>
    <w:rsid w:val="00DD7534"/>
  </w:style>
  <w:style w:type="character" w:customStyle="1" w:styleId="WW-Absatz-Standardschriftart1111111111111111111111111111111111111111111">
    <w:name w:val="WW-Absatz-Standardschriftart1111111111111111111111111111111111111111111"/>
    <w:rsid w:val="00DD7534"/>
  </w:style>
  <w:style w:type="character" w:customStyle="1" w:styleId="WW-Absatz-Standardschriftart11111111111111111111111111111111111111111111">
    <w:name w:val="WW-Absatz-Standardschriftart11111111111111111111111111111111111111111111"/>
    <w:rsid w:val="00DD7534"/>
  </w:style>
  <w:style w:type="character" w:customStyle="1" w:styleId="WW-Absatz-Standardschriftart111111111111111111111111111111111111111111111">
    <w:name w:val="WW-Absatz-Standardschriftart111111111111111111111111111111111111111111111"/>
    <w:rsid w:val="00DD7534"/>
  </w:style>
  <w:style w:type="character" w:customStyle="1" w:styleId="WW-Absatz-Standardschriftart1111111111111111111111111111111111111111111111">
    <w:name w:val="WW-Absatz-Standardschriftart1111111111111111111111111111111111111111111111"/>
    <w:rsid w:val="00DD7534"/>
  </w:style>
  <w:style w:type="character" w:customStyle="1" w:styleId="WW-Absatz-Standardschriftart11111111111111111111111111111111111111111111111">
    <w:name w:val="WW-Absatz-Standardschriftart11111111111111111111111111111111111111111111111"/>
    <w:rsid w:val="00DD7534"/>
  </w:style>
  <w:style w:type="character" w:customStyle="1" w:styleId="WW-Absatz-Standardschriftart111111111111111111111111111111111111111111111111">
    <w:name w:val="WW-Absatz-Standardschriftart111111111111111111111111111111111111111111111111"/>
    <w:rsid w:val="00DD7534"/>
  </w:style>
  <w:style w:type="character" w:customStyle="1" w:styleId="WW-Absatz-Standardschriftart1111111111111111111111111111111111111111111111111">
    <w:name w:val="WW-Absatz-Standardschriftart1111111111111111111111111111111111111111111111111"/>
    <w:rsid w:val="00DD7534"/>
  </w:style>
  <w:style w:type="character" w:customStyle="1" w:styleId="WW-Absatz-Standardschriftart11111111111111111111111111111111111111111111111111">
    <w:name w:val="WW-Absatz-Standardschriftart11111111111111111111111111111111111111111111111111"/>
    <w:rsid w:val="00DD7534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DD7534"/>
  </w:style>
  <w:style w:type="character" w:customStyle="1" w:styleId="WW8Num12z4">
    <w:name w:val="WW8Num12z4"/>
    <w:rsid w:val="00DD7534"/>
    <w:rPr>
      <w:rFonts w:ascii="Courier New" w:hAnsi="Courier New" w:cs="Times New Roman"/>
      <w:color w:val="auto"/>
      <w:sz w:val="24"/>
      <w:szCs w:val="24"/>
      <w:lang w:val="pl-PL"/>
    </w:rPr>
  </w:style>
  <w:style w:type="character" w:customStyle="1" w:styleId="Domylnaczcionkaakapitu2">
    <w:name w:val="Domyślna czcionka akapitu2"/>
    <w:rsid w:val="00DD7534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DD7534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DD7534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DD7534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DD7534"/>
  </w:style>
  <w:style w:type="character" w:customStyle="1" w:styleId="WW8Num29z0">
    <w:name w:val="WW8Num29z0"/>
    <w:rsid w:val="00DD7534"/>
    <w:rPr>
      <w:rFonts w:ascii="Symbol" w:hAnsi="Symbol"/>
    </w:rPr>
  </w:style>
  <w:style w:type="character" w:customStyle="1" w:styleId="WW8Num30z0">
    <w:name w:val="WW8Num30z0"/>
    <w:rsid w:val="00DD7534"/>
    <w:rPr>
      <w:rFonts w:ascii="Symbol" w:hAnsi="Symbol"/>
    </w:rPr>
  </w:style>
  <w:style w:type="character" w:customStyle="1" w:styleId="WW8Num31z0">
    <w:name w:val="WW8Num31z0"/>
    <w:rsid w:val="00DD7534"/>
    <w:rPr>
      <w:rFonts w:ascii="Symbol" w:hAnsi="Symbol"/>
    </w:rPr>
  </w:style>
  <w:style w:type="character" w:customStyle="1" w:styleId="WW8Num32z0">
    <w:name w:val="WW8Num32z0"/>
    <w:rsid w:val="00DD7534"/>
    <w:rPr>
      <w:rFonts w:ascii="Symbol" w:hAnsi="Symbol"/>
    </w:rPr>
  </w:style>
  <w:style w:type="character" w:customStyle="1" w:styleId="WW8Num33z0">
    <w:name w:val="WW8Num33z0"/>
    <w:rsid w:val="00DD7534"/>
    <w:rPr>
      <w:rFonts w:ascii="Symbol" w:hAnsi="Symbol"/>
    </w:rPr>
  </w:style>
  <w:style w:type="character" w:customStyle="1" w:styleId="WW8Num34z0">
    <w:name w:val="WW8Num34z0"/>
    <w:rsid w:val="00DD7534"/>
    <w:rPr>
      <w:rFonts w:ascii="Symbol" w:hAnsi="Symbol"/>
    </w:rPr>
  </w:style>
  <w:style w:type="character" w:customStyle="1" w:styleId="WW8Num35z0">
    <w:name w:val="WW8Num35z0"/>
    <w:rsid w:val="00DD7534"/>
    <w:rPr>
      <w:rFonts w:ascii="Symbol" w:hAnsi="Symbol"/>
    </w:rPr>
  </w:style>
  <w:style w:type="character" w:customStyle="1" w:styleId="WW8Num36z0">
    <w:name w:val="WW8Num36z0"/>
    <w:rsid w:val="00DD7534"/>
    <w:rPr>
      <w:rFonts w:ascii="Symbol" w:hAnsi="Symbol"/>
    </w:rPr>
  </w:style>
  <w:style w:type="character" w:customStyle="1" w:styleId="WW8Num37z0">
    <w:name w:val="WW8Num37z0"/>
    <w:rsid w:val="00DD7534"/>
    <w:rPr>
      <w:rFonts w:ascii="Symbol" w:hAnsi="Symbol"/>
    </w:rPr>
  </w:style>
  <w:style w:type="character" w:customStyle="1" w:styleId="WW8Num38z0">
    <w:name w:val="WW8Num38z0"/>
    <w:rsid w:val="00DD7534"/>
    <w:rPr>
      <w:rFonts w:ascii="Symbol" w:hAnsi="Symbol"/>
    </w:rPr>
  </w:style>
  <w:style w:type="character" w:customStyle="1" w:styleId="WW8Num39z0">
    <w:name w:val="WW8Num39z0"/>
    <w:rsid w:val="00DD7534"/>
    <w:rPr>
      <w:rFonts w:ascii="Symbol" w:hAnsi="Symbol"/>
    </w:rPr>
  </w:style>
  <w:style w:type="character" w:customStyle="1" w:styleId="WW8Num40z0">
    <w:name w:val="WW8Num40z0"/>
    <w:rsid w:val="00DD7534"/>
    <w:rPr>
      <w:rFonts w:ascii="Symbol" w:hAnsi="Symbol"/>
    </w:rPr>
  </w:style>
  <w:style w:type="character" w:customStyle="1" w:styleId="WW8Num41z0">
    <w:name w:val="WW8Num41z0"/>
    <w:rsid w:val="00DD7534"/>
    <w:rPr>
      <w:rFonts w:ascii="Symbol" w:hAnsi="Symbol"/>
    </w:rPr>
  </w:style>
  <w:style w:type="character" w:customStyle="1" w:styleId="WW8Num42z0">
    <w:name w:val="WW8Num42z0"/>
    <w:rsid w:val="00DD7534"/>
    <w:rPr>
      <w:rFonts w:ascii="Symbol" w:hAnsi="Symbol"/>
    </w:rPr>
  </w:style>
  <w:style w:type="character" w:customStyle="1" w:styleId="WW8Num43z0">
    <w:name w:val="WW8Num43z0"/>
    <w:rsid w:val="00DD7534"/>
    <w:rPr>
      <w:rFonts w:ascii="Symbol" w:hAnsi="Symbol" w:cs="StarSymbol"/>
      <w:sz w:val="18"/>
      <w:szCs w:val="18"/>
    </w:rPr>
  </w:style>
  <w:style w:type="character" w:customStyle="1" w:styleId="WW8Num44z0">
    <w:name w:val="WW8Num44z0"/>
    <w:rsid w:val="00DD7534"/>
    <w:rPr>
      <w:rFonts w:ascii="Symbol" w:hAnsi="Symbol"/>
    </w:rPr>
  </w:style>
  <w:style w:type="character" w:customStyle="1" w:styleId="WW8Num45z0">
    <w:name w:val="WW8Num45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46z0">
    <w:name w:val="WW8Num46z0"/>
    <w:rsid w:val="00DD7534"/>
    <w:rPr>
      <w:rFonts w:ascii="Symbol" w:hAnsi="Symbol"/>
    </w:rPr>
  </w:style>
  <w:style w:type="character" w:customStyle="1" w:styleId="WW8Num47z0">
    <w:name w:val="WW8Num47z0"/>
    <w:rsid w:val="00DD7534"/>
    <w:rPr>
      <w:rFonts w:ascii="Symbol" w:hAnsi="Symbol"/>
    </w:rPr>
  </w:style>
  <w:style w:type="character" w:customStyle="1" w:styleId="WW8Num48z0">
    <w:name w:val="WW8Num48z0"/>
    <w:rsid w:val="00DD7534"/>
    <w:rPr>
      <w:rFonts w:ascii="Symbol" w:hAnsi="Symbol"/>
    </w:rPr>
  </w:style>
  <w:style w:type="character" w:customStyle="1" w:styleId="WW8Num48z1">
    <w:name w:val="WW8Num48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48z2">
    <w:name w:val="WW8Num48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48z3">
    <w:name w:val="WW8Num48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48z4">
    <w:name w:val="WW8Num48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48z5">
    <w:name w:val="WW8Num48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50z0">
    <w:name w:val="WW8Num50z0"/>
    <w:rsid w:val="00DD7534"/>
    <w:rPr>
      <w:rFonts w:ascii="Symbol" w:hAnsi="Symbol"/>
    </w:rPr>
  </w:style>
  <w:style w:type="character" w:customStyle="1" w:styleId="WW8Num50z1">
    <w:name w:val="WW8Num50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50z2">
    <w:name w:val="WW8Num50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50z3">
    <w:name w:val="WW8Num50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50z4">
    <w:name w:val="WW8Num50z4"/>
    <w:rsid w:val="00DD7534"/>
    <w:rPr>
      <w:rFonts w:ascii="Wingdings" w:hAnsi="Wingdings"/>
      <w:color w:val="auto"/>
      <w:sz w:val="24"/>
      <w:szCs w:val="24"/>
      <w:lang w:val="pl-PL"/>
    </w:rPr>
  </w:style>
  <w:style w:type="character" w:customStyle="1" w:styleId="WW8Num53z0">
    <w:name w:val="WW8Num53z0"/>
    <w:rsid w:val="00DD7534"/>
    <w:rPr>
      <w:rFonts w:ascii="Symbol" w:hAnsi="Symbol"/>
    </w:rPr>
  </w:style>
  <w:style w:type="character" w:customStyle="1" w:styleId="WW8Num55z0">
    <w:name w:val="WW8Num55z0"/>
    <w:rsid w:val="00DD7534"/>
    <w:rPr>
      <w:rFonts w:ascii="Symbol" w:hAnsi="Symbol"/>
    </w:rPr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DD7534"/>
  </w:style>
  <w:style w:type="character" w:customStyle="1" w:styleId="WW8Num12z5">
    <w:name w:val="WW8Num12z5"/>
    <w:rsid w:val="00DD7534"/>
    <w:rPr>
      <w:rFonts w:ascii="Wingdings" w:hAnsi="Wingdings" w:cs="Times New Roman"/>
      <w:color w:val="auto"/>
      <w:sz w:val="24"/>
      <w:szCs w:val="24"/>
      <w:lang w:val="pl-PL"/>
    </w:rPr>
  </w:style>
  <w:style w:type="character" w:customStyle="1" w:styleId="WW8Num49z0">
    <w:name w:val="WW8Num49z0"/>
    <w:rsid w:val="00DD7534"/>
    <w:rPr>
      <w:rFonts w:ascii="Symbol" w:hAnsi="Symbol"/>
    </w:rPr>
  </w:style>
  <w:style w:type="character" w:customStyle="1" w:styleId="WW8Num51z0">
    <w:name w:val="WW8Num51z0"/>
    <w:rsid w:val="00DD7534"/>
    <w:rPr>
      <w:rFonts w:ascii="Symbol" w:hAnsi="Symbol"/>
    </w:rPr>
  </w:style>
  <w:style w:type="character" w:customStyle="1" w:styleId="WW8Num52z0">
    <w:name w:val="WW8Num52z0"/>
    <w:rsid w:val="00DD7534"/>
    <w:rPr>
      <w:rFonts w:ascii="Symbol" w:hAnsi="Symbol"/>
    </w:rPr>
  </w:style>
  <w:style w:type="character" w:customStyle="1" w:styleId="WW8Num54z0">
    <w:name w:val="WW8Num54z0"/>
    <w:rsid w:val="00DD7534"/>
    <w:rPr>
      <w:rFonts w:ascii="Symbol" w:hAnsi="Symbol"/>
    </w:rPr>
  </w:style>
  <w:style w:type="character" w:customStyle="1" w:styleId="WW8Num56z0">
    <w:name w:val="WW8Num56z0"/>
    <w:rsid w:val="00DD7534"/>
    <w:rPr>
      <w:rFonts w:ascii="Symbol" w:hAnsi="Symbol"/>
    </w:rPr>
  </w:style>
  <w:style w:type="character" w:customStyle="1" w:styleId="WW8Num57z0">
    <w:name w:val="WW8Num57z0"/>
    <w:rsid w:val="00DD7534"/>
    <w:rPr>
      <w:rFonts w:ascii="Symbol" w:hAnsi="Symbol"/>
    </w:rPr>
  </w:style>
  <w:style w:type="character" w:customStyle="1" w:styleId="WW8Num58z0">
    <w:name w:val="WW8Num58z0"/>
    <w:rsid w:val="00DD7534"/>
    <w:rPr>
      <w:rFonts w:ascii="Symbol" w:hAnsi="Symbol"/>
    </w:rPr>
  </w:style>
  <w:style w:type="character" w:customStyle="1" w:styleId="WW8Num59z0">
    <w:name w:val="WW8Num59z0"/>
    <w:rsid w:val="00DD7534"/>
    <w:rPr>
      <w:rFonts w:ascii="Symbol" w:hAnsi="Symbol"/>
    </w:rPr>
  </w:style>
  <w:style w:type="character" w:customStyle="1" w:styleId="WW8Num60z0">
    <w:name w:val="WW8Num60z0"/>
    <w:rsid w:val="00DD7534"/>
    <w:rPr>
      <w:rFonts w:ascii="Symbol" w:hAnsi="Symbol"/>
    </w:rPr>
  </w:style>
  <w:style w:type="character" w:customStyle="1" w:styleId="WW8Num61z0">
    <w:name w:val="WW8Num61z0"/>
    <w:rsid w:val="00DD7534"/>
    <w:rPr>
      <w:rFonts w:ascii="Symbol" w:hAnsi="Symbol"/>
    </w:rPr>
  </w:style>
  <w:style w:type="character" w:customStyle="1" w:styleId="WW8Num62z0">
    <w:name w:val="WW8Num62z0"/>
    <w:rsid w:val="00DD7534"/>
    <w:rPr>
      <w:rFonts w:ascii="Symbol" w:hAnsi="Symbol"/>
    </w:rPr>
  </w:style>
  <w:style w:type="character" w:customStyle="1" w:styleId="WW8Num63z0">
    <w:name w:val="WW8Num63z0"/>
    <w:rsid w:val="00DD7534"/>
    <w:rPr>
      <w:rFonts w:ascii="Symbol" w:hAnsi="Symbol"/>
    </w:rPr>
  </w:style>
  <w:style w:type="character" w:customStyle="1" w:styleId="WW8Num64z0">
    <w:name w:val="WW8Num64z0"/>
    <w:rsid w:val="00DD7534"/>
    <w:rPr>
      <w:rFonts w:ascii="Symbol" w:hAnsi="Symbol"/>
    </w:rPr>
  </w:style>
  <w:style w:type="character" w:customStyle="1" w:styleId="WW8Num65z0">
    <w:name w:val="WW8Num65z0"/>
    <w:rsid w:val="00DD7534"/>
    <w:rPr>
      <w:rFonts w:ascii="Symbol" w:hAnsi="Symbol"/>
    </w:rPr>
  </w:style>
  <w:style w:type="character" w:customStyle="1" w:styleId="WW8Num66z0">
    <w:name w:val="WW8Num66z0"/>
    <w:rsid w:val="00DD7534"/>
    <w:rPr>
      <w:rFonts w:ascii="Symbol" w:hAnsi="Symbol"/>
    </w:rPr>
  </w:style>
  <w:style w:type="character" w:customStyle="1" w:styleId="WW8Num67z0">
    <w:name w:val="WW8Num67z0"/>
    <w:rsid w:val="00DD7534"/>
    <w:rPr>
      <w:rFonts w:ascii="Symbol" w:hAnsi="Symbol"/>
    </w:rPr>
  </w:style>
  <w:style w:type="character" w:customStyle="1" w:styleId="WW8Num68z0">
    <w:name w:val="WW8Num68z0"/>
    <w:rsid w:val="00DD7534"/>
    <w:rPr>
      <w:rFonts w:ascii="Symbol" w:hAnsi="Symbol"/>
    </w:rPr>
  </w:style>
  <w:style w:type="character" w:customStyle="1" w:styleId="WW8Num69z0">
    <w:name w:val="WW8Num69z0"/>
    <w:rsid w:val="00DD7534"/>
    <w:rPr>
      <w:rFonts w:ascii="Symbol" w:hAnsi="Symbol"/>
    </w:rPr>
  </w:style>
  <w:style w:type="character" w:customStyle="1" w:styleId="WW8Num70z0">
    <w:name w:val="WW8Num70z0"/>
    <w:rsid w:val="00DD7534"/>
    <w:rPr>
      <w:rFonts w:ascii="Symbol" w:hAnsi="Symbol"/>
    </w:rPr>
  </w:style>
  <w:style w:type="character" w:customStyle="1" w:styleId="WW8Num71z0">
    <w:name w:val="WW8Num71z0"/>
    <w:rsid w:val="00DD7534"/>
    <w:rPr>
      <w:rFonts w:ascii="Symbol" w:hAnsi="Symbol"/>
    </w:rPr>
  </w:style>
  <w:style w:type="character" w:customStyle="1" w:styleId="WW8Num72z0">
    <w:name w:val="WW8Num72z0"/>
    <w:rsid w:val="00DD7534"/>
    <w:rPr>
      <w:rFonts w:ascii="Symbol" w:hAnsi="Symbol"/>
    </w:rPr>
  </w:style>
  <w:style w:type="character" w:customStyle="1" w:styleId="WW8Num73z0">
    <w:name w:val="WW8Num73z0"/>
    <w:rsid w:val="00DD7534"/>
    <w:rPr>
      <w:rFonts w:ascii="Symbol" w:hAnsi="Symbol"/>
    </w:rPr>
  </w:style>
  <w:style w:type="character" w:customStyle="1" w:styleId="WW8Num74z0">
    <w:name w:val="WW8Num74z0"/>
    <w:rsid w:val="00DD7534"/>
    <w:rPr>
      <w:rFonts w:ascii="Symbol" w:hAnsi="Symbol"/>
    </w:rPr>
  </w:style>
  <w:style w:type="character" w:customStyle="1" w:styleId="WW8Num75z0">
    <w:name w:val="WW8Num75z0"/>
    <w:rsid w:val="00DD7534"/>
    <w:rPr>
      <w:rFonts w:ascii="Symbol" w:hAnsi="Symbol"/>
    </w:rPr>
  </w:style>
  <w:style w:type="character" w:customStyle="1" w:styleId="WW8Num76z0">
    <w:name w:val="WW8Num76z0"/>
    <w:rsid w:val="00DD7534"/>
    <w:rPr>
      <w:rFonts w:ascii="Symbol" w:hAnsi="Symbol"/>
    </w:rPr>
  </w:style>
  <w:style w:type="character" w:customStyle="1" w:styleId="WW8Num77z0">
    <w:name w:val="WW8Num77z0"/>
    <w:rsid w:val="00DD7534"/>
    <w:rPr>
      <w:rFonts w:ascii="Symbol" w:hAnsi="Symbol"/>
    </w:rPr>
  </w:style>
  <w:style w:type="character" w:customStyle="1" w:styleId="WW8Num78z0">
    <w:name w:val="WW8Num78z0"/>
    <w:rsid w:val="00DD7534"/>
    <w:rPr>
      <w:rFonts w:ascii="Symbol" w:hAnsi="Symbol"/>
    </w:rPr>
  </w:style>
  <w:style w:type="character" w:customStyle="1" w:styleId="WW8Num79z0">
    <w:name w:val="WW8Num79z0"/>
    <w:rsid w:val="00DD7534"/>
    <w:rPr>
      <w:rFonts w:ascii="Symbol" w:hAnsi="Symbol"/>
    </w:rPr>
  </w:style>
  <w:style w:type="character" w:customStyle="1" w:styleId="WW8Num80z0">
    <w:name w:val="WW8Num80z0"/>
    <w:rsid w:val="00DD7534"/>
    <w:rPr>
      <w:rFonts w:ascii="Symbol" w:hAnsi="Symbol"/>
    </w:rPr>
  </w:style>
  <w:style w:type="character" w:customStyle="1" w:styleId="WW8Num81z0">
    <w:name w:val="WW8Num81z0"/>
    <w:rsid w:val="00DD7534"/>
    <w:rPr>
      <w:rFonts w:ascii="Symbol" w:hAnsi="Symbol"/>
    </w:rPr>
  </w:style>
  <w:style w:type="character" w:customStyle="1" w:styleId="WW8Num82z0">
    <w:name w:val="WW8Num82z0"/>
    <w:rsid w:val="00DD7534"/>
    <w:rPr>
      <w:rFonts w:ascii="Symbol" w:hAnsi="Symbol"/>
    </w:rPr>
  </w:style>
  <w:style w:type="character" w:customStyle="1" w:styleId="WW8Num84z0">
    <w:name w:val="WW8Num84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5z0">
    <w:name w:val="WW8Num85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7z0">
    <w:name w:val="WW8Num87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88z0">
    <w:name w:val="WW8Num88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91z0">
    <w:name w:val="WW8Num91z0"/>
    <w:rsid w:val="00DD7534"/>
    <w:rPr>
      <w:rFonts w:ascii="Times New Roman" w:hAnsi="Times New Roman" w:cs="Times New Roman"/>
      <w:b w:val="0"/>
      <w:i w:val="0"/>
      <w:color w:val="auto"/>
      <w:sz w:val="24"/>
    </w:rPr>
  </w:style>
  <w:style w:type="character" w:customStyle="1" w:styleId="WW8Num91z1">
    <w:name w:val="WW8Num91z1"/>
    <w:rsid w:val="00DD7534"/>
    <w:rPr>
      <w:rFonts w:ascii="Courier New" w:hAnsi="Courier New" w:cs="Courier New"/>
    </w:rPr>
  </w:style>
  <w:style w:type="character" w:customStyle="1" w:styleId="WW8Num91z2">
    <w:name w:val="WW8Num91z2"/>
    <w:rsid w:val="00DD7534"/>
    <w:rPr>
      <w:rFonts w:ascii="Wingdings" w:hAnsi="Wingdings"/>
    </w:rPr>
  </w:style>
  <w:style w:type="character" w:customStyle="1" w:styleId="WW8Num91z3">
    <w:name w:val="WW8Num91z3"/>
    <w:rsid w:val="00DD7534"/>
    <w:rPr>
      <w:rFonts w:ascii="Symbol" w:hAnsi="Symbol"/>
    </w:rPr>
  </w:style>
  <w:style w:type="character" w:customStyle="1" w:styleId="WW8Num92z0">
    <w:name w:val="WW8Num92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2z1">
    <w:name w:val="WW8Num92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2z2">
    <w:name w:val="WW8Num92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2z3">
    <w:name w:val="WW8Num92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2z4">
    <w:name w:val="WW8Num92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2z5">
    <w:name w:val="WW8Num92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3z0">
    <w:name w:val="WW8Num93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3z1">
    <w:name w:val="WW8Num93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3z2">
    <w:name w:val="WW8Num93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3z3">
    <w:name w:val="WW8Num93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3z4">
    <w:name w:val="WW8Num93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3z5">
    <w:name w:val="WW8Num93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5z0">
    <w:name w:val="WW8Num95z0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WW8Num95z1">
    <w:name w:val="WW8Num95z1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95z2">
    <w:name w:val="WW8Num95z2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WW8Num95z3">
    <w:name w:val="WW8Num95z3"/>
    <w:rsid w:val="00DD7534"/>
    <w:rPr>
      <w:rFonts w:ascii="Symbol" w:hAnsi="Symbol" w:cs="Symbol"/>
      <w:color w:val="auto"/>
      <w:sz w:val="24"/>
      <w:szCs w:val="24"/>
      <w:lang w:val="pl-PL"/>
    </w:rPr>
  </w:style>
  <w:style w:type="character" w:customStyle="1" w:styleId="WW8Num95z4">
    <w:name w:val="WW8Num95z4"/>
    <w:rsid w:val="00DD7534"/>
    <w:rPr>
      <w:rFonts w:ascii="Symbol" w:hAnsi="Symbol" w:cs="Courier New"/>
      <w:color w:val="auto"/>
      <w:sz w:val="24"/>
      <w:szCs w:val="24"/>
      <w:lang w:val="pl-PL"/>
    </w:rPr>
  </w:style>
  <w:style w:type="character" w:customStyle="1" w:styleId="WW8Num95z5">
    <w:name w:val="WW8Num95z5"/>
    <w:rsid w:val="00DD7534"/>
    <w:rPr>
      <w:rFonts w:ascii="Symbol" w:hAnsi="Symbol" w:cs="Wingdings"/>
      <w:color w:val="auto"/>
      <w:sz w:val="24"/>
      <w:szCs w:val="24"/>
      <w:lang w:val="pl-PL"/>
    </w:rPr>
  </w:style>
  <w:style w:type="character" w:customStyle="1" w:styleId="WW8Num96z0">
    <w:name w:val="WW8Num96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96z1">
    <w:name w:val="WW8Num96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96z2">
    <w:name w:val="WW8Num96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96z3">
    <w:name w:val="WW8Num96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96z4">
    <w:name w:val="WW8Num96z4"/>
    <w:rsid w:val="00DD7534"/>
    <w:rPr>
      <w:rFonts w:ascii="Wingdings" w:hAnsi="Wingdings"/>
      <w:color w:val="auto"/>
      <w:sz w:val="24"/>
      <w:szCs w:val="24"/>
      <w:lang w:val="pl-PL"/>
    </w:rPr>
  </w:style>
  <w:style w:type="character" w:customStyle="1" w:styleId="WW8Num98z0">
    <w:name w:val="WW8Num98z0"/>
    <w:rsid w:val="00DD7534"/>
    <w:rPr>
      <w:rFonts w:ascii="Wingdings" w:hAnsi="Wingdings"/>
    </w:rPr>
  </w:style>
  <w:style w:type="character" w:customStyle="1" w:styleId="WW8Num98z1">
    <w:name w:val="WW8Num98z1"/>
    <w:rsid w:val="00DD7534"/>
    <w:rPr>
      <w:rFonts w:ascii="Courier New" w:hAnsi="Courier New" w:cs="Courier New"/>
    </w:rPr>
  </w:style>
  <w:style w:type="character" w:customStyle="1" w:styleId="WW8Num98z3">
    <w:name w:val="WW8Num98z3"/>
    <w:rsid w:val="00DD7534"/>
    <w:rPr>
      <w:rFonts w:ascii="Symbol" w:hAnsi="Symbol"/>
    </w:rPr>
  </w:style>
  <w:style w:type="character" w:customStyle="1" w:styleId="WW8Num100z0">
    <w:name w:val="WW8Num100z0"/>
    <w:rsid w:val="00DD7534"/>
    <w:rPr>
      <w:rFonts w:ascii="Times New Roman" w:hAnsi="Times New Roman" w:cs="Times New Roman"/>
      <w:b w:val="0"/>
      <w:i w:val="0"/>
      <w:color w:val="auto"/>
      <w:sz w:val="24"/>
    </w:rPr>
  </w:style>
  <w:style w:type="character" w:customStyle="1" w:styleId="WW8Num100z1">
    <w:name w:val="WW8Num100z1"/>
    <w:rsid w:val="00DD7534"/>
    <w:rPr>
      <w:rFonts w:ascii="Courier New" w:hAnsi="Courier New" w:cs="Courier New"/>
    </w:rPr>
  </w:style>
  <w:style w:type="character" w:customStyle="1" w:styleId="WW8Num100z2">
    <w:name w:val="WW8Num100z2"/>
    <w:rsid w:val="00DD7534"/>
    <w:rPr>
      <w:rFonts w:ascii="Wingdings" w:hAnsi="Wingdings"/>
    </w:rPr>
  </w:style>
  <w:style w:type="character" w:customStyle="1" w:styleId="WW8Num100z3">
    <w:name w:val="WW8Num100z3"/>
    <w:rsid w:val="00DD7534"/>
    <w:rPr>
      <w:rFonts w:ascii="Symbol" w:hAnsi="Symbol"/>
    </w:rPr>
  </w:style>
  <w:style w:type="character" w:customStyle="1" w:styleId="WW8Num101z0">
    <w:name w:val="WW8Num101z0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WW8Num101z1">
    <w:name w:val="WW8Num101z1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1z2">
    <w:name w:val="WW8Num101z2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WW8Num101z3">
    <w:name w:val="WW8Num101z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8Num102z0">
    <w:name w:val="WW8Num102z0"/>
    <w:rsid w:val="00DD7534"/>
    <w:rPr>
      <w:rFonts w:ascii="Arial" w:eastAsia="Symbol" w:hAnsi="Arial" w:cs="Symbol"/>
      <w:sz w:val="20"/>
      <w:szCs w:val="20"/>
    </w:rPr>
  </w:style>
  <w:style w:type="character" w:customStyle="1" w:styleId="WW8Num102z1">
    <w:name w:val="WW8Num102z1"/>
    <w:rsid w:val="00DD7534"/>
    <w:rPr>
      <w:rFonts w:ascii="Arial" w:eastAsia="Wingdings" w:hAnsi="Arial" w:cs="Wingdings"/>
      <w:sz w:val="20"/>
      <w:szCs w:val="20"/>
    </w:rPr>
  </w:style>
  <w:style w:type="character" w:customStyle="1" w:styleId="WW8Num102z3">
    <w:name w:val="WW8Num102z3"/>
    <w:rsid w:val="00DD7534"/>
    <w:rPr>
      <w:rFonts w:ascii="Symbol" w:hAnsi="Symbol" w:cs="Symbol"/>
      <w:sz w:val="24"/>
      <w:szCs w:val="24"/>
    </w:rPr>
  </w:style>
  <w:style w:type="character" w:customStyle="1" w:styleId="WW8Num102z4">
    <w:name w:val="WW8Num102z4"/>
    <w:rsid w:val="00DD7534"/>
    <w:rPr>
      <w:rFonts w:ascii="Symbol" w:hAnsi="Symbol" w:cs="Courier New"/>
      <w:sz w:val="24"/>
      <w:szCs w:val="24"/>
    </w:rPr>
  </w:style>
  <w:style w:type="character" w:customStyle="1" w:styleId="WW8Num102z5">
    <w:name w:val="WW8Num102z5"/>
    <w:rsid w:val="00DD7534"/>
    <w:rPr>
      <w:rFonts w:ascii="Symbol" w:hAnsi="Symbol" w:cs="Wingdings"/>
      <w:sz w:val="24"/>
      <w:szCs w:val="24"/>
    </w:rPr>
  </w:style>
  <w:style w:type="character" w:customStyle="1" w:styleId="WW8NumSt95z0">
    <w:name w:val="WW8NumSt95z0"/>
    <w:rsid w:val="00DD7534"/>
    <w:rPr>
      <w:rFonts w:ascii="Symbol" w:hAnsi="Symbol"/>
    </w:rPr>
  </w:style>
  <w:style w:type="character" w:customStyle="1" w:styleId="Domylnaczcionkaakapitu1">
    <w:name w:val="Domyślna czcionka akapitu1"/>
    <w:rsid w:val="00DD7534"/>
  </w:style>
  <w:style w:type="character" w:customStyle="1" w:styleId="Znakiprzypiswdolnych">
    <w:name w:val="Znaki przypisów dolnych"/>
    <w:rsid w:val="00DD7534"/>
  </w:style>
  <w:style w:type="character" w:customStyle="1" w:styleId="Symbolewypunktowania">
    <w:name w:val="Symbole wypunktowania"/>
    <w:rsid w:val="00DD7534"/>
    <w:rPr>
      <w:rFonts w:ascii="StarSymbol" w:eastAsia="StarSymbol" w:hAnsi="StarSymbol" w:cs="StarSymbol"/>
      <w:sz w:val="18"/>
      <w:szCs w:val="18"/>
    </w:rPr>
  </w:style>
  <w:style w:type="character" w:customStyle="1" w:styleId="Odwoanieprzypisudolnego1">
    <w:name w:val="Odwołanie przypisu dolnego1"/>
    <w:rsid w:val="00DD7534"/>
    <w:rPr>
      <w:vertAlign w:val="superscript"/>
    </w:rPr>
  </w:style>
  <w:style w:type="character" w:customStyle="1" w:styleId="RTFNum21">
    <w:name w:val="RTF_Num 2 1"/>
    <w:rsid w:val="00DD7534"/>
    <w:rPr>
      <w:rFonts w:ascii="Symbol" w:eastAsia="Symbol" w:hAnsi="Symbol" w:cs="Symbol"/>
      <w:sz w:val="18"/>
      <w:szCs w:val="18"/>
      <w:lang w:val="pl-PL"/>
    </w:rPr>
  </w:style>
  <w:style w:type="character" w:customStyle="1" w:styleId="RTFNum22">
    <w:name w:val="RTF_Num 2 2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RTFNum23">
    <w:name w:val="RTF_Num 2 3"/>
    <w:rsid w:val="00DD7534"/>
    <w:rPr>
      <w:rFonts w:ascii="Wingdings" w:eastAsia="Wingdings" w:hAnsi="Wingdings" w:cs="Wingdings"/>
      <w:sz w:val="20"/>
      <w:szCs w:val="20"/>
      <w:lang w:val="pl-PL"/>
    </w:rPr>
  </w:style>
  <w:style w:type="character" w:customStyle="1" w:styleId="RTFNum24">
    <w:name w:val="RTF_Num 2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5">
    <w:name w:val="RTF_Num 2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">
    <w:name w:val="RTF_Num 2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7">
    <w:name w:val="RTF_Num 2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">
    <w:name w:val="RTF_Num 2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">
    <w:name w:val="RTF_Num 2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10">
    <w:name w:val="RTF_Num 2 10"/>
    <w:rsid w:val="00DD7534"/>
    <w:rPr>
      <w:sz w:val="24"/>
      <w:szCs w:val="24"/>
      <w:lang w:val="pl-PL"/>
    </w:rPr>
  </w:style>
  <w:style w:type="character" w:customStyle="1" w:styleId="RTFNum31">
    <w:name w:val="RTF_Num 3 1"/>
    <w:rsid w:val="00DD7534"/>
    <w:rPr>
      <w:rFonts w:ascii="Arial" w:eastAsia="Symbol" w:hAnsi="Arial" w:cs="Symbol"/>
      <w:b w:val="0"/>
      <w:bCs w:val="0"/>
      <w:sz w:val="18"/>
      <w:szCs w:val="18"/>
      <w:lang w:val="pl-PL"/>
    </w:rPr>
  </w:style>
  <w:style w:type="character" w:customStyle="1" w:styleId="RTFNum32">
    <w:name w:val="RTF_Num 3 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RTFNum33">
    <w:name w:val="RTF_Num 3 3"/>
    <w:rsid w:val="00DD7534"/>
    <w:rPr>
      <w:rFonts w:ascii="Arial" w:eastAsia="Wingdings" w:hAnsi="Arial" w:cs="Wingdings"/>
      <w:color w:val="auto"/>
      <w:sz w:val="20"/>
      <w:szCs w:val="20"/>
      <w:lang w:val="pl-PL"/>
    </w:rPr>
  </w:style>
  <w:style w:type="character" w:customStyle="1" w:styleId="RTFNum34">
    <w:name w:val="RTF_Num 3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">
    <w:name w:val="RTF_Num 3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6">
    <w:name w:val="RTF_Num 3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7">
    <w:name w:val="RTF_Num 3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8">
    <w:name w:val="RTF_Num 3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9">
    <w:name w:val="RTF_Num 3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10">
    <w:name w:val="RTF_Num 3 10"/>
    <w:rsid w:val="00DD7534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41">
    <w:name w:val="RTF_Num 4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42">
    <w:name w:val="RTF_Num 4 2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43">
    <w:name w:val="RTF_Num 4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4">
    <w:name w:val="RTF_Num 4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5">
    <w:name w:val="RTF_Num 4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6">
    <w:name w:val="RTF_Num 4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7">
    <w:name w:val="RTF_Num 4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48">
    <w:name w:val="RTF_Num 4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49">
    <w:name w:val="RTF_Num 4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410">
    <w:name w:val="RTF_Num 4 10"/>
    <w:rsid w:val="00DD7534"/>
    <w:rPr>
      <w:sz w:val="24"/>
      <w:szCs w:val="24"/>
      <w:lang w:val="pl-PL"/>
    </w:rPr>
  </w:style>
  <w:style w:type="character" w:customStyle="1" w:styleId="RTFNum51">
    <w:name w:val="RTF_Num 5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2">
    <w:name w:val="RTF_Num 5 2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53">
    <w:name w:val="RTF_Num 5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4">
    <w:name w:val="RTF_Num 5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5">
    <w:name w:val="RTF_Num 5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6">
    <w:name w:val="RTF_Num 5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7">
    <w:name w:val="RTF_Num 5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8">
    <w:name w:val="RTF_Num 5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9">
    <w:name w:val="RTF_Num 5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510">
    <w:name w:val="RTF_Num 5 10"/>
    <w:rsid w:val="00DD7534"/>
    <w:rPr>
      <w:rFonts w:ascii="StarSymbol" w:eastAsia="StarSymbol" w:hAnsi="StarSymbol" w:cs="StarSymbol"/>
      <w:sz w:val="18"/>
      <w:szCs w:val="18"/>
      <w:lang w:val="pl-PL"/>
    </w:rPr>
  </w:style>
  <w:style w:type="character" w:customStyle="1" w:styleId="RTFNum61">
    <w:name w:val="RTF_Num 6 1"/>
    <w:rsid w:val="00DD7534"/>
    <w:rPr>
      <w:rFonts w:ascii="Arial" w:eastAsia="Symbol" w:hAnsi="Arial" w:cs="Symbol"/>
      <w:sz w:val="24"/>
      <w:szCs w:val="24"/>
      <w:lang w:val="pl-PL"/>
    </w:rPr>
  </w:style>
  <w:style w:type="character" w:customStyle="1" w:styleId="RTFNum62">
    <w:name w:val="RTF_Num 6 2"/>
    <w:rsid w:val="00DD7534"/>
    <w:rPr>
      <w:rFonts w:ascii="Arial" w:eastAsia="Symbol" w:hAnsi="Arial" w:cs="Symbol"/>
      <w:sz w:val="20"/>
      <w:szCs w:val="20"/>
      <w:lang w:val="pl-PL"/>
    </w:rPr>
  </w:style>
  <w:style w:type="character" w:customStyle="1" w:styleId="RTFNum63">
    <w:name w:val="RTF_Num 6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4">
    <w:name w:val="RTF_Num 6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65">
    <w:name w:val="RTF_Num 6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66">
    <w:name w:val="RTF_Num 6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7">
    <w:name w:val="RTF_Num 6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68">
    <w:name w:val="RTF_Num 6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69">
    <w:name w:val="RTF_Num 6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610">
    <w:name w:val="RTF_Num 6 10"/>
    <w:rsid w:val="00DD7534"/>
    <w:rPr>
      <w:sz w:val="24"/>
      <w:szCs w:val="24"/>
      <w:lang w:val="pl-PL"/>
    </w:rPr>
  </w:style>
  <w:style w:type="character" w:customStyle="1" w:styleId="RTFNum71">
    <w:name w:val="RTF_Num 7 1"/>
    <w:rsid w:val="00DD7534"/>
    <w:rPr>
      <w:rFonts w:ascii="Arial" w:eastAsia="Times New Roman" w:hAnsi="Arial" w:cs="Times New Roman"/>
      <w:color w:val="auto"/>
      <w:sz w:val="24"/>
      <w:szCs w:val="24"/>
      <w:lang w:val="pl-PL"/>
    </w:rPr>
  </w:style>
  <w:style w:type="character" w:customStyle="1" w:styleId="RTFNum72">
    <w:name w:val="RTF_Num 7 2"/>
    <w:rsid w:val="00DD7534"/>
    <w:rPr>
      <w:rFonts w:ascii="Arial" w:hAnsi="Arial" w:cs="Times New Roman"/>
      <w:b w:val="0"/>
      <w:bCs w:val="0"/>
      <w:color w:val="auto"/>
      <w:sz w:val="20"/>
      <w:szCs w:val="20"/>
      <w:lang w:val="pl-PL"/>
    </w:rPr>
  </w:style>
  <w:style w:type="character" w:customStyle="1" w:styleId="RTFNum73">
    <w:name w:val="RTF_Num 7 3"/>
    <w:rsid w:val="00DD7534"/>
    <w:rPr>
      <w:rFonts w:ascii="Times New Roman" w:eastAsia="Times New Roman" w:hAnsi="Times New Roman" w:cs="Times New Roman"/>
      <w:b w:val="0"/>
      <w:bCs w:val="0"/>
      <w:color w:val="auto"/>
      <w:sz w:val="20"/>
      <w:szCs w:val="20"/>
      <w:lang w:val="pl-PL"/>
    </w:rPr>
  </w:style>
  <w:style w:type="character" w:customStyle="1" w:styleId="RTFNum74">
    <w:name w:val="RTF_Num 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5">
    <w:name w:val="RTF_Num 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6">
    <w:name w:val="RTF_Num 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7">
    <w:name w:val="RTF_Num 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8">
    <w:name w:val="RTF_Num 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9">
    <w:name w:val="RTF_Num 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710">
    <w:name w:val="RTF_Num 7 10"/>
    <w:rsid w:val="00DD7534"/>
    <w:rPr>
      <w:sz w:val="24"/>
      <w:szCs w:val="24"/>
      <w:lang w:val="pl-PL"/>
    </w:rPr>
  </w:style>
  <w:style w:type="character" w:customStyle="1" w:styleId="WW-RTFNum21">
    <w:name w:val="WW-RTF_Num 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">
    <w:name w:val="WW-RTF_Num 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">
    <w:name w:val="WW-RTF_Num 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">
    <w:name w:val="WW-RTF_Num 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">
    <w:name w:val="WW-RTF_Num 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">
    <w:name w:val="WW-RTF_Num 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">
    <w:name w:val="WW-RTF_Num 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">
    <w:name w:val="WW-RTF_Num 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">
    <w:name w:val="WW-RTF_Num 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">
    <w:name w:val="WW-RTF_Num 2 1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">
    <w:name w:val="WW-RTF_Num 2 2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1">
    <w:name w:val="WW-RTF_Num 2 3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">
    <w:name w:val="WW-RTF_Num 2 4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1">
    <w:name w:val="WW-RTF_Num 2 5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">
    <w:name w:val="WW-RTF_Num 2 6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">
    <w:name w:val="WW-RTF_Num 2 7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1">
    <w:name w:val="WW-RTF_Num 2 8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">
    <w:name w:val="WW-RTF_Num 2 9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">
    <w:name w:val="WW-RTF_Num 2 1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">
    <w:name w:val="WW-RTF_Num 2 2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312">
    <w:name w:val="WW-RTF_Num 2 3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">
    <w:name w:val="WW-RTF_Num 2 4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512">
    <w:name w:val="WW-RTF_Num 2 5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">
    <w:name w:val="WW-RTF_Num 2 6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">
    <w:name w:val="WW-RTF_Num 2 7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812">
    <w:name w:val="WW-RTF_Num 2 8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">
    <w:name w:val="WW-RTF_Num 2 9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">
    <w:name w:val="WW-RTF_Num 2 1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2123">
    <w:name w:val="WW-RTF_Num 2 212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3123">
    <w:name w:val="WW-RTF_Num 2 3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4123">
    <w:name w:val="WW-RTF_Num 2 412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">
    <w:name w:val="WW-RTF_Num 2 5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6123">
    <w:name w:val="WW-RTF_Num 2 6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7123">
    <w:name w:val="WW-RTF_Num 2 7123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">
    <w:name w:val="WW-RTF_Num 2 8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9123">
    <w:name w:val="WW-RTF_Num 2 912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">
    <w:name w:val="WW-RTF_Num 2 11234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21234">
    <w:name w:val="WW-RTF_Num 2 21234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31234">
    <w:name w:val="WW-RTF_Num 2 3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41234">
    <w:name w:val="WW-RTF_Num 2 4123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">
    <w:name w:val="WW-RTF_Num 2 5123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">
    <w:name w:val="WW-RTF_Num 2 6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">
    <w:name w:val="WW-RTF_Num 2 7123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">
    <w:name w:val="WW-RTF_Num 2 81234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">
    <w:name w:val="WW-RTF_Num 2 91234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">
    <w:name w:val="WW-RTF_Num 2 10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">
    <w:name w:val="WW-RTF_Num 2 1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212345">
    <w:name w:val="WW-RTF_Num 2 2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312345">
    <w:name w:val="WW-RTF_Num 2 3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412345">
    <w:name w:val="WW-RTF_Num 2 4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">
    <w:name w:val="WW-RTF_Num 2 5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">
    <w:name w:val="WW-RTF_Num 2 6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">
    <w:name w:val="WW-RTF_Num 2 7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">
    <w:name w:val="WW-RTF_Num 2 8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">
    <w:name w:val="WW-RTF_Num 2 912345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">
    <w:name w:val="WW-RTF_Num 2 101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">
    <w:name w:val="WW-RTF_Num 2 1123456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2123456">
    <w:name w:val="WW-RTF_Num 2 2123456"/>
    <w:rsid w:val="00DD7534"/>
    <w:rPr>
      <w:rFonts w:ascii="Symbol" w:eastAsia="Symbol" w:hAnsi="Symbol" w:cs="Symbol"/>
      <w:color w:val="auto"/>
      <w:sz w:val="32"/>
      <w:szCs w:val="32"/>
      <w:lang w:val="pl-PL"/>
    </w:rPr>
  </w:style>
  <w:style w:type="character" w:customStyle="1" w:styleId="WW-RTFNum23123456">
    <w:name w:val="WW-RTF_Num 2 3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4123456">
    <w:name w:val="WW-RTF_Num 2 412345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56">
    <w:name w:val="WW-RTF_Num 2 5123456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56">
    <w:name w:val="WW-RTF_Num 2 6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56">
    <w:name w:val="WW-RTF_Num 2 712345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56">
    <w:name w:val="WW-RTF_Num 2 8123456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56">
    <w:name w:val="WW-RTF_Num 2 912345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12">
    <w:name w:val="WW-RTF_Num 2 101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211234567">
    <w:name w:val="WW-RTF_Num 2 11234567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21234567">
    <w:name w:val="WW-RTF_Num 2 21234567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31234567">
    <w:name w:val="WW-RTF_Num 2 31234567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41234567">
    <w:name w:val="WW-RTF_Num 2 4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51234567">
    <w:name w:val="WW-RTF_Num 2 5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61234567">
    <w:name w:val="WW-RTF_Num 2 6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71234567">
    <w:name w:val="WW-RTF_Num 2 7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81234567">
    <w:name w:val="WW-RTF_Num 2 8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91234567">
    <w:name w:val="WW-RTF_Num 2 91234567"/>
    <w:rsid w:val="00DD7534"/>
    <w:rPr>
      <w:rFonts w:ascii="StarSymbol" w:eastAsia="StarSymbol" w:hAnsi="StarSymbol" w:cs="StarSymbol"/>
      <w:color w:val="auto"/>
      <w:sz w:val="24"/>
      <w:szCs w:val="24"/>
      <w:lang w:val="pl-PL"/>
    </w:rPr>
  </w:style>
  <w:style w:type="character" w:customStyle="1" w:styleId="WW-RTFNum210123">
    <w:name w:val="WW-RTF_Num 2 10123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RTFNum2112345678">
    <w:name w:val="WW-RTF_Num 2 112345678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212345678">
    <w:name w:val="WW-RTF_Num 2 212345678"/>
    <w:rsid w:val="00DD7534"/>
    <w:rPr>
      <w:rFonts w:ascii="Symbol" w:eastAsia="Symbol" w:hAnsi="Symbol" w:cs="Symbol"/>
      <w:color w:val="auto"/>
      <w:sz w:val="20"/>
      <w:szCs w:val="20"/>
      <w:lang w:val="pl-PL"/>
    </w:rPr>
  </w:style>
  <w:style w:type="character" w:customStyle="1" w:styleId="WW-RTFNum2312345678">
    <w:name w:val="WW-RTF_Num 2 312345678"/>
    <w:rsid w:val="00DD7534"/>
    <w:rPr>
      <w:rFonts w:ascii="Wingdings" w:eastAsia="Wingdings" w:hAnsi="Wingdings" w:cs="Wingdings"/>
      <w:color w:val="auto"/>
      <w:sz w:val="20"/>
      <w:szCs w:val="20"/>
      <w:lang w:val="pl-PL"/>
    </w:rPr>
  </w:style>
  <w:style w:type="character" w:customStyle="1" w:styleId="WW-RTFNum2412345678">
    <w:name w:val="WW-RTF_Num 2 412345678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512345678">
    <w:name w:val="WW-RTF_Num 2 51234567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612345678">
    <w:name w:val="WW-RTF_Num 2 612345678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712345678">
    <w:name w:val="WW-RTF_Num 2 712345678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-RTFNum2812345678">
    <w:name w:val="WW-RTF_Num 2 81234567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-RTFNum2912345678">
    <w:name w:val="WW-RTF_Num 2 912345678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WW-RTFNum2101234">
    <w:name w:val="WW-RTF_Num 2 10123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RTFNum71">
    <w:name w:val="WW-RTF_Num 7 1"/>
    <w:rsid w:val="00DD7534"/>
    <w:rPr>
      <w:sz w:val="24"/>
      <w:szCs w:val="24"/>
      <w:lang w:val="pl-PL"/>
    </w:rPr>
  </w:style>
  <w:style w:type="character" w:customStyle="1" w:styleId="WW-RTFNum72">
    <w:name w:val="WW-RTF_Num 7 2"/>
    <w:rsid w:val="00DD7534"/>
    <w:rPr>
      <w:sz w:val="24"/>
      <w:szCs w:val="24"/>
      <w:lang w:val="pl-PL"/>
    </w:rPr>
  </w:style>
  <w:style w:type="character" w:customStyle="1" w:styleId="WW-RTFNum73">
    <w:name w:val="WW-RTF_Num 7 3"/>
    <w:rsid w:val="00DD7534"/>
    <w:rPr>
      <w:sz w:val="24"/>
      <w:szCs w:val="24"/>
      <w:lang w:val="pl-PL"/>
    </w:rPr>
  </w:style>
  <w:style w:type="character" w:customStyle="1" w:styleId="WW-RTFNum74">
    <w:name w:val="WW-RTF_Num 7 4"/>
    <w:rsid w:val="00DD7534"/>
    <w:rPr>
      <w:sz w:val="24"/>
      <w:szCs w:val="24"/>
      <w:lang w:val="pl-PL"/>
    </w:rPr>
  </w:style>
  <w:style w:type="character" w:customStyle="1" w:styleId="WW-RTFNum75">
    <w:name w:val="WW-RTF_Num 7 5"/>
    <w:rsid w:val="00DD7534"/>
    <w:rPr>
      <w:sz w:val="24"/>
      <w:szCs w:val="24"/>
      <w:lang w:val="pl-PL"/>
    </w:rPr>
  </w:style>
  <w:style w:type="character" w:customStyle="1" w:styleId="WW-RTFNum76">
    <w:name w:val="WW-RTF_Num 7 6"/>
    <w:rsid w:val="00DD7534"/>
    <w:rPr>
      <w:sz w:val="24"/>
      <w:szCs w:val="24"/>
      <w:lang w:val="pl-PL"/>
    </w:rPr>
  </w:style>
  <w:style w:type="character" w:customStyle="1" w:styleId="WW-RTFNum77">
    <w:name w:val="WW-RTF_Num 7 7"/>
    <w:rsid w:val="00DD7534"/>
    <w:rPr>
      <w:sz w:val="24"/>
      <w:szCs w:val="24"/>
      <w:lang w:val="pl-PL"/>
    </w:rPr>
  </w:style>
  <w:style w:type="character" w:customStyle="1" w:styleId="WW-RTFNum78">
    <w:name w:val="WW-RTF_Num 7 8"/>
    <w:rsid w:val="00DD7534"/>
    <w:rPr>
      <w:sz w:val="24"/>
      <w:szCs w:val="24"/>
      <w:lang w:val="pl-PL"/>
    </w:rPr>
  </w:style>
  <w:style w:type="character" w:customStyle="1" w:styleId="WW-RTFNum79">
    <w:name w:val="WW-RTF_Num 7 9"/>
    <w:rsid w:val="00DD7534"/>
    <w:rPr>
      <w:sz w:val="24"/>
      <w:szCs w:val="24"/>
      <w:lang w:val="pl-PL"/>
    </w:rPr>
  </w:style>
  <w:style w:type="character" w:customStyle="1" w:styleId="WW-RTFNum711">
    <w:name w:val="WW-RTF_Num 7 11"/>
    <w:rsid w:val="00DD7534"/>
    <w:rPr>
      <w:sz w:val="24"/>
      <w:szCs w:val="24"/>
      <w:lang w:val="pl-PL"/>
    </w:rPr>
  </w:style>
  <w:style w:type="character" w:customStyle="1" w:styleId="WW-RTFNum721">
    <w:name w:val="WW-RTF_Num 7 21"/>
    <w:rsid w:val="00DD7534"/>
    <w:rPr>
      <w:sz w:val="24"/>
      <w:szCs w:val="24"/>
      <w:lang w:val="pl-PL"/>
    </w:rPr>
  </w:style>
  <w:style w:type="character" w:customStyle="1" w:styleId="WW-RTFNum731">
    <w:name w:val="WW-RTF_Num 7 31"/>
    <w:rsid w:val="00DD7534"/>
    <w:rPr>
      <w:sz w:val="24"/>
      <w:szCs w:val="24"/>
      <w:lang w:val="pl-PL"/>
    </w:rPr>
  </w:style>
  <w:style w:type="character" w:customStyle="1" w:styleId="WW-RTFNum741">
    <w:name w:val="WW-RTF_Num 7 41"/>
    <w:rsid w:val="00DD7534"/>
    <w:rPr>
      <w:sz w:val="24"/>
      <w:szCs w:val="24"/>
      <w:lang w:val="pl-PL"/>
    </w:rPr>
  </w:style>
  <w:style w:type="character" w:customStyle="1" w:styleId="WW-RTFNum751">
    <w:name w:val="WW-RTF_Num 7 51"/>
    <w:rsid w:val="00DD7534"/>
    <w:rPr>
      <w:sz w:val="24"/>
      <w:szCs w:val="24"/>
      <w:lang w:val="pl-PL"/>
    </w:rPr>
  </w:style>
  <w:style w:type="character" w:customStyle="1" w:styleId="WW-RTFNum761">
    <w:name w:val="WW-RTF_Num 7 61"/>
    <w:rsid w:val="00DD7534"/>
    <w:rPr>
      <w:sz w:val="24"/>
      <w:szCs w:val="24"/>
      <w:lang w:val="pl-PL"/>
    </w:rPr>
  </w:style>
  <w:style w:type="character" w:customStyle="1" w:styleId="WW-RTFNum771">
    <w:name w:val="WW-RTF_Num 7 71"/>
    <w:rsid w:val="00DD7534"/>
    <w:rPr>
      <w:sz w:val="24"/>
      <w:szCs w:val="24"/>
      <w:lang w:val="pl-PL"/>
    </w:rPr>
  </w:style>
  <w:style w:type="character" w:customStyle="1" w:styleId="WW-RTFNum781">
    <w:name w:val="WW-RTF_Num 7 81"/>
    <w:rsid w:val="00DD7534"/>
    <w:rPr>
      <w:sz w:val="24"/>
      <w:szCs w:val="24"/>
      <w:lang w:val="pl-PL"/>
    </w:rPr>
  </w:style>
  <w:style w:type="character" w:customStyle="1" w:styleId="WW-RTFNum791">
    <w:name w:val="WW-RTF_Num 7 91"/>
    <w:rsid w:val="00DD7534"/>
    <w:rPr>
      <w:sz w:val="24"/>
      <w:szCs w:val="24"/>
      <w:lang w:val="pl-PL"/>
    </w:rPr>
  </w:style>
  <w:style w:type="character" w:customStyle="1" w:styleId="WW-RTFNum7112">
    <w:name w:val="WW-RTF_Num 7 112"/>
    <w:rsid w:val="00DD7534"/>
    <w:rPr>
      <w:sz w:val="24"/>
      <w:szCs w:val="24"/>
      <w:lang w:val="pl-PL"/>
    </w:rPr>
  </w:style>
  <w:style w:type="character" w:customStyle="1" w:styleId="WW-RTFNum7212">
    <w:name w:val="WW-RTF_Num 7 212"/>
    <w:rsid w:val="00DD7534"/>
    <w:rPr>
      <w:sz w:val="24"/>
      <w:szCs w:val="24"/>
      <w:lang w:val="pl-PL"/>
    </w:rPr>
  </w:style>
  <w:style w:type="character" w:customStyle="1" w:styleId="WW-RTFNum7312">
    <w:name w:val="WW-RTF_Num 7 312"/>
    <w:rsid w:val="00DD7534"/>
    <w:rPr>
      <w:sz w:val="24"/>
      <w:szCs w:val="24"/>
      <w:lang w:val="pl-PL"/>
    </w:rPr>
  </w:style>
  <w:style w:type="character" w:customStyle="1" w:styleId="WW-RTFNum7412">
    <w:name w:val="WW-RTF_Num 7 412"/>
    <w:rsid w:val="00DD7534"/>
    <w:rPr>
      <w:sz w:val="24"/>
      <w:szCs w:val="24"/>
      <w:lang w:val="pl-PL"/>
    </w:rPr>
  </w:style>
  <w:style w:type="character" w:customStyle="1" w:styleId="WW-RTFNum7512">
    <w:name w:val="WW-RTF_Num 7 512"/>
    <w:rsid w:val="00DD7534"/>
    <w:rPr>
      <w:sz w:val="24"/>
      <w:szCs w:val="24"/>
      <w:lang w:val="pl-PL"/>
    </w:rPr>
  </w:style>
  <w:style w:type="character" w:customStyle="1" w:styleId="WW-RTFNum7612">
    <w:name w:val="WW-RTF_Num 7 612"/>
    <w:rsid w:val="00DD7534"/>
    <w:rPr>
      <w:sz w:val="24"/>
      <w:szCs w:val="24"/>
      <w:lang w:val="pl-PL"/>
    </w:rPr>
  </w:style>
  <w:style w:type="character" w:customStyle="1" w:styleId="WW-RTFNum7712">
    <w:name w:val="WW-RTF_Num 7 712"/>
    <w:rsid w:val="00DD7534"/>
    <w:rPr>
      <w:sz w:val="24"/>
      <w:szCs w:val="24"/>
      <w:lang w:val="pl-PL"/>
    </w:rPr>
  </w:style>
  <w:style w:type="character" w:customStyle="1" w:styleId="WW-RTFNum7812">
    <w:name w:val="WW-RTF_Num 7 812"/>
    <w:rsid w:val="00DD7534"/>
    <w:rPr>
      <w:sz w:val="24"/>
      <w:szCs w:val="24"/>
      <w:lang w:val="pl-PL"/>
    </w:rPr>
  </w:style>
  <w:style w:type="character" w:customStyle="1" w:styleId="WW-RTFNum7912">
    <w:name w:val="WW-RTF_Num 7 912"/>
    <w:rsid w:val="00DD7534"/>
    <w:rPr>
      <w:sz w:val="24"/>
      <w:szCs w:val="24"/>
      <w:lang w:val="pl-PL"/>
    </w:rPr>
  </w:style>
  <w:style w:type="character" w:customStyle="1" w:styleId="WW-RTFNum71123">
    <w:name w:val="WW-RTF_Num 7 1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2123">
    <w:name w:val="WW-RTF_Num 7 2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3123">
    <w:name w:val="WW-RTF_Num 7 3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-RTFNum74123">
    <w:name w:val="WW-RTF_Num 7 4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5123">
    <w:name w:val="WW-RTF_Num 7 5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6123">
    <w:name w:val="WW-RTF_Num 7 6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-RTFNum77123">
    <w:name w:val="WW-RTF_Num 7 712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-RTFNum78123">
    <w:name w:val="WW-RTF_Num 7 8123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-RTFNum79123">
    <w:name w:val="WW-RTF_Num 7 9123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RTFNum81">
    <w:name w:val="RTF_Num 8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2">
    <w:name w:val="RTF_Num 8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3">
    <w:name w:val="RTF_Num 8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4">
    <w:name w:val="RTF_Num 8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85">
    <w:name w:val="RTF_Num 8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6">
    <w:name w:val="RTF_Num 8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7">
    <w:name w:val="RTF_Num 8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8">
    <w:name w:val="RTF_Num 8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89">
    <w:name w:val="RTF_Num 8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1">
    <w:name w:val="RTF_Num 9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2">
    <w:name w:val="RTF_Num 9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3">
    <w:name w:val="RTF_Num 9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4">
    <w:name w:val="RTF_Num 9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5">
    <w:name w:val="RTF_Num 9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6">
    <w:name w:val="RTF_Num 9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7">
    <w:name w:val="RTF_Num 9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8">
    <w:name w:val="RTF_Num 9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99">
    <w:name w:val="RTF_Num 9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1">
    <w:name w:val="RTF_Num 10 1"/>
    <w:rsid w:val="00DD7534"/>
    <w:rPr>
      <w:b/>
      <w:bCs/>
      <w:color w:val="auto"/>
      <w:sz w:val="24"/>
      <w:szCs w:val="24"/>
      <w:lang w:val="pl-PL"/>
    </w:rPr>
  </w:style>
  <w:style w:type="character" w:customStyle="1" w:styleId="RTFNum102">
    <w:name w:val="RTF_Num 10 2"/>
    <w:rsid w:val="00DD7534"/>
    <w:rPr>
      <w:color w:val="auto"/>
      <w:sz w:val="24"/>
      <w:szCs w:val="24"/>
      <w:lang w:val="pl-PL"/>
    </w:rPr>
  </w:style>
  <w:style w:type="character" w:customStyle="1" w:styleId="RTFNum103">
    <w:name w:val="RTF_Num 10 3"/>
    <w:rsid w:val="00DD7534"/>
    <w:rPr>
      <w:color w:val="auto"/>
      <w:sz w:val="24"/>
      <w:szCs w:val="24"/>
      <w:lang w:val="pl-PL"/>
    </w:rPr>
  </w:style>
  <w:style w:type="character" w:customStyle="1" w:styleId="RTFNum104">
    <w:name w:val="RTF_Num 10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105">
    <w:name w:val="RTF_Num 10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6">
    <w:name w:val="RTF_Num 10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7">
    <w:name w:val="RTF_Num 10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8">
    <w:name w:val="RTF_Num 10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09">
    <w:name w:val="RTF_Num 10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1">
    <w:name w:val="RTF_Num 1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2">
    <w:name w:val="RTF_Num 1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3">
    <w:name w:val="RTF_Num 1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4">
    <w:name w:val="RTF_Num 1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5">
    <w:name w:val="RTF_Num 1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6">
    <w:name w:val="RTF_Num 1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7">
    <w:name w:val="RTF_Num 1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8">
    <w:name w:val="RTF_Num 1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29">
    <w:name w:val="RTF_Num 1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31">
    <w:name w:val="RTF_Num 13 1"/>
    <w:rsid w:val="00DD7534"/>
    <w:rPr>
      <w:color w:val="auto"/>
      <w:sz w:val="24"/>
      <w:szCs w:val="24"/>
      <w:lang w:val="pl-PL"/>
    </w:rPr>
  </w:style>
  <w:style w:type="character" w:customStyle="1" w:styleId="RTFNum141">
    <w:name w:val="RTF_Num 14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2">
    <w:name w:val="RTF_Num 14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3">
    <w:name w:val="RTF_Num 14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4">
    <w:name w:val="RTF_Num 14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5">
    <w:name w:val="RTF_Num 14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6">
    <w:name w:val="RTF_Num 14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7">
    <w:name w:val="RTF_Num 14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8">
    <w:name w:val="RTF_Num 14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49">
    <w:name w:val="RTF_Num 14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51">
    <w:name w:val="RTF_Num 15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2">
    <w:name w:val="RTF_Num 15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3">
    <w:name w:val="RTF_Num 15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54">
    <w:name w:val="RTF_Num 15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5">
    <w:name w:val="RTF_Num 15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6">
    <w:name w:val="RTF_Num 15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57">
    <w:name w:val="RTF_Num 15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58">
    <w:name w:val="RTF_Num 15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59">
    <w:name w:val="RTF_Num 15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61">
    <w:name w:val="RTF_Num 16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2">
    <w:name w:val="RTF_Num 16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3">
    <w:name w:val="RTF_Num 16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4">
    <w:name w:val="RTF_Num 16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5">
    <w:name w:val="RTF_Num 16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6">
    <w:name w:val="RTF_Num 16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7">
    <w:name w:val="RTF_Num 16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8">
    <w:name w:val="RTF_Num 16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69">
    <w:name w:val="RTF_Num 16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71">
    <w:name w:val="RTF_Num 17 1"/>
    <w:rsid w:val="00DD7534"/>
    <w:rPr>
      <w:rFonts w:ascii="Times New Roman" w:eastAsia="Times New Roman" w:hAnsi="Times New Roman" w:cs="Times New Roman"/>
      <w:b/>
      <w:bCs/>
      <w:color w:val="auto"/>
      <w:sz w:val="24"/>
      <w:szCs w:val="24"/>
      <w:u w:val="single"/>
      <w:lang w:val="pl-PL"/>
    </w:rPr>
  </w:style>
  <w:style w:type="character" w:customStyle="1" w:styleId="RTFNum181">
    <w:name w:val="RTF_Num 18 1"/>
    <w:rsid w:val="00DD7534"/>
    <w:rPr>
      <w:rFonts w:ascii="Times New Roman" w:eastAsia="Times New Roman" w:hAnsi="Times New Roman" w:cs="Times New Roman"/>
      <w:i/>
      <w:iCs/>
      <w:sz w:val="22"/>
      <w:szCs w:val="22"/>
      <w:lang w:val="pl-PL"/>
    </w:rPr>
  </w:style>
  <w:style w:type="character" w:customStyle="1" w:styleId="RTFNum182">
    <w:name w:val="RTF_Num 18 2"/>
    <w:rsid w:val="00DD7534"/>
    <w:rPr>
      <w:rFonts w:ascii="Symbol" w:eastAsia="Symbol" w:hAnsi="Symbol" w:cs="Symbol"/>
      <w:sz w:val="22"/>
      <w:szCs w:val="22"/>
      <w:lang w:val="pl-PL"/>
    </w:rPr>
  </w:style>
  <w:style w:type="character" w:customStyle="1" w:styleId="RTFNum183">
    <w:name w:val="RTF_Num 18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4">
    <w:name w:val="RTF_Num 18 4"/>
    <w:rsid w:val="00DD7534"/>
    <w:rPr>
      <w:rFonts w:ascii="Times New Roman" w:eastAsia="Times New Roman" w:hAnsi="Times New Roman" w:cs="Times New Roman"/>
      <w:b/>
      <w:bCs/>
      <w:i/>
      <w:iCs/>
      <w:sz w:val="22"/>
      <w:szCs w:val="22"/>
      <w:lang w:val="pl-PL"/>
    </w:rPr>
  </w:style>
  <w:style w:type="character" w:customStyle="1" w:styleId="RTFNum185">
    <w:name w:val="RTF_Num 18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6">
    <w:name w:val="RTF_Num 18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7">
    <w:name w:val="RTF_Num 18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8">
    <w:name w:val="RTF_Num 18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89">
    <w:name w:val="RTF_Num 18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191">
    <w:name w:val="RTF_Num 19 1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192">
    <w:name w:val="RTF_Num 19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3">
    <w:name w:val="RTF_Num 19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94">
    <w:name w:val="RTF_Num 19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95">
    <w:name w:val="RTF_Num 19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6">
    <w:name w:val="RTF_Num 19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197">
    <w:name w:val="RTF_Num 19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198">
    <w:name w:val="RTF_Num 19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199">
    <w:name w:val="RTF_Num 19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1">
    <w:name w:val="RTF_Num 20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02">
    <w:name w:val="RTF_Num 20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3">
    <w:name w:val="RTF_Num 20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4">
    <w:name w:val="RTF_Num 20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05">
    <w:name w:val="RTF_Num 20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6">
    <w:name w:val="RTF_Num 20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07">
    <w:name w:val="RTF_Num 20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08">
    <w:name w:val="RTF_Num 20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09">
    <w:name w:val="RTF_Num 20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11">
    <w:name w:val="RTF_Num 21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2">
    <w:name w:val="RTF_Num 21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3">
    <w:name w:val="RTF_Num 21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4">
    <w:name w:val="RTF_Num 21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215">
    <w:name w:val="RTF_Num 21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6">
    <w:name w:val="RTF_Num 21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7">
    <w:name w:val="RTF_Num 21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8">
    <w:name w:val="RTF_Num 21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19">
    <w:name w:val="RTF_Num 21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21">
    <w:name w:val="RTF_Num 22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22">
    <w:name w:val="RTF_Num 22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3">
    <w:name w:val="RTF_Num 22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24">
    <w:name w:val="RTF_Num 22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25">
    <w:name w:val="RTF_Num 22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6">
    <w:name w:val="RTF_Num 22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27">
    <w:name w:val="RTF_Num 22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28">
    <w:name w:val="RTF_Num 22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29">
    <w:name w:val="RTF_Num 22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1">
    <w:name w:val="RTF_Num 23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2">
    <w:name w:val="RTF_Num 23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3">
    <w:name w:val="RTF_Num 23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4">
    <w:name w:val="RTF_Num 23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5">
    <w:name w:val="RTF_Num 23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6">
    <w:name w:val="RTF_Num 23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37">
    <w:name w:val="RTF_Num 23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38">
    <w:name w:val="RTF_Num 23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39">
    <w:name w:val="RTF_Num 23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1">
    <w:name w:val="RTF_Num 24 1"/>
    <w:rsid w:val="00DD7534"/>
    <w:rPr>
      <w:rFonts w:ascii="Wingdings" w:eastAsia="Wingdings" w:hAnsi="Wingdings" w:cs="Wingdings"/>
      <w:color w:val="auto"/>
      <w:sz w:val="32"/>
      <w:szCs w:val="32"/>
      <w:lang w:val="pl-PL"/>
    </w:rPr>
  </w:style>
  <w:style w:type="character" w:customStyle="1" w:styleId="RTFNum242">
    <w:name w:val="RTF_Num 24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3">
    <w:name w:val="RTF_Num 24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4">
    <w:name w:val="RTF_Num 24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45">
    <w:name w:val="RTF_Num 24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6">
    <w:name w:val="RTF_Num 24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47">
    <w:name w:val="RTF_Num 24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48">
    <w:name w:val="RTF_Num 24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49">
    <w:name w:val="RTF_Num 24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51">
    <w:name w:val="RTF_Num 25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2">
    <w:name w:val="RTF_Num 25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3">
    <w:name w:val="RTF_Num 25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4">
    <w:name w:val="RTF_Num 25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5">
    <w:name w:val="RTF_Num 25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6">
    <w:name w:val="RTF_Num 25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7">
    <w:name w:val="RTF_Num 25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8">
    <w:name w:val="RTF_Num 25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59">
    <w:name w:val="RTF_Num 25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61">
    <w:name w:val="RTF_Num 26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62">
    <w:name w:val="RTF_Num 26 2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RTFNum263">
    <w:name w:val="RTF_Num 26 3"/>
    <w:rsid w:val="00DD7534"/>
    <w:rPr>
      <w:rFonts w:ascii="Wingdings" w:eastAsia="Wingdings" w:hAnsi="Wingdings" w:cs="Wingdings"/>
      <w:sz w:val="20"/>
      <w:szCs w:val="20"/>
      <w:lang w:val="pl-PL"/>
    </w:rPr>
  </w:style>
  <w:style w:type="character" w:customStyle="1" w:styleId="RTFNum264">
    <w:name w:val="RTF_Num 26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65">
    <w:name w:val="RTF_Num 26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6">
    <w:name w:val="RTF_Num 26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67">
    <w:name w:val="RTF_Num 26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68">
    <w:name w:val="RTF_Num 26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69">
    <w:name w:val="RTF_Num 26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71">
    <w:name w:val="RTF_Num 27 1"/>
    <w:rsid w:val="00DD7534"/>
    <w:rPr>
      <w:b/>
      <w:bCs/>
      <w:color w:val="auto"/>
      <w:sz w:val="22"/>
      <w:szCs w:val="22"/>
      <w:lang w:val="pl-PL"/>
    </w:rPr>
  </w:style>
  <w:style w:type="character" w:customStyle="1" w:styleId="RTFNum272">
    <w:name w:val="RTF_Num 27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3">
    <w:name w:val="RTF_Num 27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4">
    <w:name w:val="RTF_Num 2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5">
    <w:name w:val="RTF_Num 2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6">
    <w:name w:val="RTF_Num 2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7">
    <w:name w:val="RTF_Num 2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8">
    <w:name w:val="RTF_Num 2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79">
    <w:name w:val="RTF_Num 2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281">
    <w:name w:val="RTF_Num 28 1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2">
    <w:name w:val="RTF_Num 28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3">
    <w:name w:val="RTF_Num 28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4">
    <w:name w:val="RTF_Num 28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5">
    <w:name w:val="RTF_Num 28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6">
    <w:name w:val="RTF_Num 28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87">
    <w:name w:val="RTF_Num 28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88">
    <w:name w:val="RTF_Num 28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89">
    <w:name w:val="RTF_Num 28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91">
    <w:name w:val="RTF_Num 29 1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2">
    <w:name w:val="RTF_Num 29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3">
    <w:name w:val="RTF_Num 29 3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4">
    <w:name w:val="RTF_Num 29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5">
    <w:name w:val="RTF_Num 29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6">
    <w:name w:val="RTF_Num 29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297">
    <w:name w:val="RTF_Num 29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298">
    <w:name w:val="RTF_Num 29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299">
    <w:name w:val="RTF_Num 29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01">
    <w:name w:val="RTF_Num 30 1"/>
    <w:rsid w:val="00DD7534"/>
    <w:rPr>
      <w:rFonts w:ascii="Tahoma" w:eastAsia="Tahoma" w:hAnsi="Tahoma" w:cs="Tahoma"/>
      <w:sz w:val="20"/>
      <w:szCs w:val="20"/>
      <w:lang w:val="pl-PL"/>
    </w:rPr>
  </w:style>
  <w:style w:type="character" w:customStyle="1" w:styleId="RTFNum302">
    <w:name w:val="RTF_Num 30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3">
    <w:name w:val="RTF_Num 30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4">
    <w:name w:val="RTF_Num 30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5">
    <w:name w:val="RTF_Num 30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6">
    <w:name w:val="RTF_Num 30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7">
    <w:name w:val="RTF_Num 30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8">
    <w:name w:val="RTF_Num 30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09">
    <w:name w:val="RTF_Num 30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1">
    <w:name w:val="RTF_Num 31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2">
    <w:name w:val="RTF_Num 31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3">
    <w:name w:val="RTF_Num 31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4">
    <w:name w:val="RTF_Num 31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5">
    <w:name w:val="RTF_Num 31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6">
    <w:name w:val="RTF_Num 31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7">
    <w:name w:val="RTF_Num 31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8">
    <w:name w:val="RTF_Num 31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19">
    <w:name w:val="RTF_Num 31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1">
    <w:name w:val="RTF_Num 32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2">
    <w:name w:val="RTF_Num 32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3">
    <w:name w:val="RTF_Num 32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4">
    <w:name w:val="RTF_Num 32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5">
    <w:name w:val="RTF_Num 32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6">
    <w:name w:val="RTF_Num 32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7">
    <w:name w:val="RTF_Num 32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8">
    <w:name w:val="RTF_Num 32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29">
    <w:name w:val="RTF_Num 32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1">
    <w:name w:val="RTF_Num 33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2">
    <w:name w:val="RTF_Num 33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3">
    <w:name w:val="RTF_Num 33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4">
    <w:name w:val="RTF_Num 33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5">
    <w:name w:val="RTF_Num 33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6">
    <w:name w:val="RTF_Num 33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7">
    <w:name w:val="RTF_Num 33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8">
    <w:name w:val="RTF_Num 33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39">
    <w:name w:val="RTF_Num 33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1">
    <w:name w:val="RTF_Num 34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2">
    <w:name w:val="RTF_Num 34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3">
    <w:name w:val="RTF_Num 34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4">
    <w:name w:val="RTF_Num 34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5">
    <w:name w:val="RTF_Num 34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6">
    <w:name w:val="RTF_Num 34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7">
    <w:name w:val="RTF_Num 34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8">
    <w:name w:val="RTF_Num 34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49">
    <w:name w:val="RTF_Num 34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51">
    <w:name w:val="RTF_Num 35 1"/>
    <w:rsid w:val="00DD7534"/>
    <w:rPr>
      <w:rFonts w:ascii="Symbol" w:eastAsia="Symbol" w:hAnsi="Symbol" w:cs="Symbol"/>
      <w:sz w:val="32"/>
      <w:szCs w:val="32"/>
      <w:lang w:val="pl-PL"/>
    </w:rPr>
  </w:style>
  <w:style w:type="character" w:customStyle="1" w:styleId="RTFNum352">
    <w:name w:val="RTF_Num 35 2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3">
    <w:name w:val="RTF_Num 35 3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54">
    <w:name w:val="RTF_Num 35 4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5">
    <w:name w:val="RTF_Num 35 5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6">
    <w:name w:val="RTF_Num 35 6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57">
    <w:name w:val="RTF_Num 35 7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RTFNum358">
    <w:name w:val="RTF_Num 35 8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RTFNum359">
    <w:name w:val="RTF_Num 35 9"/>
    <w:rsid w:val="00DD7534"/>
    <w:rPr>
      <w:rFonts w:ascii="Wingdings" w:eastAsia="Wingdings" w:hAnsi="Wingdings" w:cs="Wingdings"/>
      <w:color w:val="auto"/>
      <w:sz w:val="24"/>
      <w:szCs w:val="24"/>
      <w:lang w:val="pl-PL"/>
    </w:rPr>
  </w:style>
  <w:style w:type="character" w:customStyle="1" w:styleId="RTFNum361">
    <w:name w:val="RTF_Num 36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2">
    <w:name w:val="RTF_Num 36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3">
    <w:name w:val="RTF_Num 36 3"/>
    <w:rsid w:val="00DD7534"/>
    <w:rPr>
      <w:rFonts w:ascii="Arial" w:eastAsia="Times New Roman" w:hAnsi="Arial" w:cs="Times New Roman"/>
      <w:color w:val="auto"/>
      <w:sz w:val="20"/>
      <w:szCs w:val="20"/>
      <w:lang w:val="pl-PL"/>
    </w:rPr>
  </w:style>
  <w:style w:type="character" w:customStyle="1" w:styleId="RTFNum364">
    <w:name w:val="RTF_Num 36 4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RTFNum365">
    <w:name w:val="RTF_Num 36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6">
    <w:name w:val="RTF_Num 36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7">
    <w:name w:val="RTF_Num 36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8">
    <w:name w:val="RTF_Num 36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69">
    <w:name w:val="RTF_Num 36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1">
    <w:name w:val="RTF_Num 37 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2">
    <w:name w:val="RTF_Num 37 2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3">
    <w:name w:val="RTF_Num 37 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4">
    <w:name w:val="RTF_Num 37 4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5">
    <w:name w:val="RTF_Num 37 5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6">
    <w:name w:val="RTF_Num 37 6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7">
    <w:name w:val="RTF_Num 37 7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8">
    <w:name w:val="RTF_Num 37 8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RTFNum379">
    <w:name w:val="RTF_Num 37 9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Domylnaczcionkaakapitu3">
    <w:name w:val="Domyślna czcionka akapitu3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Odwoanieprzypisudolnego2">
    <w:name w:val="Odwołanie przypisu dolnego2"/>
    <w:rsid w:val="00DD7534"/>
    <w:rPr>
      <w:rFonts w:ascii="Times New Roman" w:eastAsia="Times New Roman" w:hAnsi="Times New Roman" w:cs="Times New Roman"/>
      <w:color w:val="auto"/>
      <w:position w:val="6"/>
      <w:sz w:val="24"/>
      <w:szCs w:val="24"/>
      <w:lang w:val="pl-PL"/>
    </w:rPr>
  </w:style>
  <w:style w:type="character" w:customStyle="1" w:styleId="FootnoteSymbol">
    <w:name w:val="Footnote Symbol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Footnoteanchor">
    <w:name w:val="Footnote anchor"/>
    <w:rsid w:val="00DD7534"/>
    <w:rPr>
      <w:rFonts w:ascii="Times New Roman" w:eastAsia="Times New Roman" w:hAnsi="Times New Roman" w:cs="Times New Roman"/>
      <w:color w:val="auto"/>
      <w:position w:val="0"/>
      <w:sz w:val="24"/>
      <w:szCs w:val="24"/>
      <w:vertAlign w:val="baseline"/>
      <w:lang w:val="pl-PL"/>
    </w:rPr>
  </w:style>
  <w:style w:type="character" w:customStyle="1" w:styleId="NumberingSymbols">
    <w:name w:val="Numbering Symbols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Internetlink">
    <w:name w:val="Internet link"/>
    <w:rsid w:val="00DD7534"/>
    <w:rPr>
      <w:rFonts w:ascii="Times New Roman" w:eastAsia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BulletSymbols">
    <w:name w:val="Bullet Symbols"/>
    <w:rsid w:val="00DD7534"/>
    <w:rPr>
      <w:rFonts w:ascii="StarSymbol" w:eastAsia="StarSymbol" w:hAnsi="StarSymbol" w:cs="StarSymbol"/>
      <w:color w:val="auto"/>
      <w:sz w:val="18"/>
      <w:szCs w:val="18"/>
      <w:lang w:val="pl-PL"/>
    </w:rPr>
  </w:style>
  <w:style w:type="character" w:customStyle="1" w:styleId="WW-Internetlink">
    <w:name w:val="WW-Internet link"/>
    <w:rsid w:val="00DD7534"/>
    <w:rPr>
      <w:color w:val="000080"/>
      <w:sz w:val="24"/>
      <w:szCs w:val="24"/>
      <w:u w:val="single"/>
      <w:lang w:val="pl-PL"/>
    </w:rPr>
  </w:style>
  <w:style w:type="character" w:customStyle="1" w:styleId="WW-FootnoteSymbol">
    <w:name w:val="WW-Footnote Symbol"/>
    <w:rsid w:val="00DD7534"/>
    <w:rPr>
      <w:sz w:val="24"/>
      <w:szCs w:val="24"/>
      <w:lang w:val="pl-PL"/>
    </w:rPr>
  </w:style>
  <w:style w:type="character" w:customStyle="1" w:styleId="WW-Footnoteanchor">
    <w:name w:val="WW-Footnote anchor"/>
    <w:rsid w:val="00DD7534"/>
    <w:rPr>
      <w:position w:val="0"/>
      <w:sz w:val="24"/>
      <w:szCs w:val="24"/>
      <w:vertAlign w:val="baseline"/>
      <w:lang w:val="pl-PL"/>
    </w:rPr>
  </w:style>
  <w:style w:type="character" w:customStyle="1" w:styleId="WW-Internetlink1">
    <w:name w:val="WW-Internet link1"/>
    <w:rsid w:val="00DD7534"/>
    <w:rPr>
      <w:rFonts w:ascii="Times New Roman" w:eastAsia="Times New Roman" w:hAnsi="Times New Roman" w:cs="Times New Roman"/>
      <w:color w:val="000080"/>
      <w:sz w:val="24"/>
      <w:szCs w:val="24"/>
      <w:u w:val="single"/>
      <w:lang w:val="pl-PL"/>
    </w:rPr>
  </w:style>
  <w:style w:type="character" w:customStyle="1" w:styleId="WW-FootnoteSymbol1">
    <w:name w:val="WW-Footnote Symbol1"/>
    <w:rsid w:val="00DD7534"/>
    <w:rPr>
      <w:rFonts w:ascii="Times New Roman" w:eastAsia="Times New Roman" w:hAnsi="Times New Roman" w:cs="Times New Roman"/>
      <w:color w:val="auto"/>
      <w:sz w:val="24"/>
      <w:szCs w:val="24"/>
      <w:lang w:val="pl-PL"/>
    </w:rPr>
  </w:style>
  <w:style w:type="character" w:customStyle="1" w:styleId="WW-Footnoteanchor1">
    <w:name w:val="WW-Footnote anchor1"/>
    <w:rsid w:val="00DD7534"/>
    <w:rPr>
      <w:rFonts w:ascii="Times New Roman" w:eastAsia="Times New Roman" w:hAnsi="Times New Roman" w:cs="Times New Roman"/>
      <w:color w:val="auto"/>
      <w:position w:val="2"/>
      <w:sz w:val="24"/>
      <w:szCs w:val="24"/>
      <w:lang w:val="pl-PL"/>
    </w:rPr>
  </w:style>
  <w:style w:type="character" w:customStyle="1" w:styleId="WW8NumSt2z0">
    <w:name w:val="WW8NumSt2z0"/>
    <w:rsid w:val="00DD7534"/>
    <w:rPr>
      <w:rFonts w:ascii="Symbol" w:hAnsi="Symbol"/>
    </w:rPr>
  </w:style>
  <w:style w:type="character" w:customStyle="1" w:styleId="WW8NumSt22z0">
    <w:name w:val="WW8NumSt22z0"/>
    <w:rsid w:val="00DD7534"/>
    <w:rPr>
      <w:rFonts w:ascii="Symbol" w:hAnsi="Symbol"/>
      <w:b w:val="0"/>
      <w:i w:val="0"/>
      <w:strike w:val="0"/>
      <w:dstrike w:val="0"/>
      <w:u w:val="none"/>
    </w:rPr>
  </w:style>
  <w:style w:type="character" w:customStyle="1" w:styleId="WW8Num25z0">
    <w:name w:val="WW8Num25z0"/>
    <w:rsid w:val="00DD7534"/>
    <w:rPr>
      <w:rFonts w:ascii="Symbol" w:hAnsi="Symbol"/>
    </w:rPr>
  </w:style>
  <w:style w:type="character" w:customStyle="1" w:styleId="WW8Num89z0">
    <w:name w:val="WW8Num89z0"/>
    <w:rsid w:val="00DD7534"/>
    <w:rPr>
      <w:rFonts w:ascii="Symbol" w:hAnsi="Symbol"/>
    </w:rPr>
  </w:style>
  <w:style w:type="character" w:customStyle="1" w:styleId="Znakiprzypiswkocowych">
    <w:name w:val="Znaki przypisów końcowych"/>
    <w:rsid w:val="00DD7534"/>
    <w:rPr>
      <w:vertAlign w:val="superscript"/>
    </w:rPr>
  </w:style>
  <w:style w:type="character" w:customStyle="1" w:styleId="WW-Znakiprzypiswkocowych">
    <w:name w:val="WW-Znaki przypisów końcowych"/>
    <w:rsid w:val="00DD7534"/>
  </w:style>
  <w:style w:type="character" w:styleId="UyteHipercze">
    <w:name w:val="FollowedHyperlink"/>
    <w:uiPriority w:val="99"/>
    <w:rsid w:val="00DD7534"/>
    <w:rPr>
      <w:color w:val="800000"/>
      <w:u w:val="single"/>
    </w:rPr>
  </w:style>
  <w:style w:type="character" w:customStyle="1" w:styleId="Odwoanieprzypisukocowego1">
    <w:name w:val="Odwołanie przypisu końcowego1"/>
    <w:rsid w:val="00DD7534"/>
    <w:rPr>
      <w:vertAlign w:val="superscript"/>
    </w:rPr>
  </w:style>
  <w:style w:type="character" w:customStyle="1" w:styleId="Znakinumeracji">
    <w:name w:val="Znaki numeracji"/>
    <w:rsid w:val="00DD7534"/>
    <w:rPr>
      <w:rFonts w:ascii="Arial" w:hAnsi="Arial"/>
      <w:sz w:val="20"/>
      <w:szCs w:val="20"/>
    </w:rPr>
  </w:style>
  <w:style w:type="character" w:customStyle="1" w:styleId="WW8Num20z0">
    <w:name w:val="WW8Num20z0"/>
    <w:rsid w:val="00DD7534"/>
    <w:rPr>
      <w:rFonts w:ascii="Symbol" w:hAnsi="Symbol" w:cs="Times New Roman"/>
      <w:b w:val="0"/>
      <w:i w:val="0"/>
      <w:color w:val="auto"/>
      <w:position w:val="0"/>
      <w:sz w:val="20"/>
      <w:szCs w:val="20"/>
      <w:vertAlign w:val="baseline"/>
    </w:rPr>
  </w:style>
  <w:style w:type="character" w:customStyle="1" w:styleId="WW8Num20z1">
    <w:name w:val="WW8Num20z1"/>
    <w:rsid w:val="00DD7534"/>
    <w:rPr>
      <w:rFonts w:ascii="Courier New" w:hAnsi="Courier New" w:cs="Courier New"/>
    </w:rPr>
  </w:style>
  <w:style w:type="character" w:customStyle="1" w:styleId="WW8Num20z2">
    <w:name w:val="WW8Num20z2"/>
    <w:rsid w:val="00DD7534"/>
    <w:rPr>
      <w:rFonts w:ascii="Wingdings" w:hAnsi="Wingdings"/>
    </w:rPr>
  </w:style>
  <w:style w:type="character" w:customStyle="1" w:styleId="WW8Num20z3">
    <w:name w:val="WW8Num20z3"/>
    <w:rsid w:val="00DD7534"/>
    <w:rPr>
      <w:rFonts w:ascii="Symbol" w:hAnsi="Symbol"/>
    </w:rPr>
  </w:style>
  <w:style w:type="character" w:customStyle="1" w:styleId="WW8Num19z0">
    <w:name w:val="WW8Num19z0"/>
    <w:rsid w:val="00DD7534"/>
    <w:rPr>
      <w:rFonts w:ascii="Symbol" w:hAnsi="Symbol" w:cs="Times New Roman"/>
      <w:b w:val="0"/>
      <w:i w:val="0"/>
      <w:color w:val="auto"/>
      <w:position w:val="-3"/>
      <w:sz w:val="32"/>
    </w:rPr>
  </w:style>
  <w:style w:type="character" w:customStyle="1" w:styleId="WW8Num19z1">
    <w:name w:val="WW8Num19z1"/>
    <w:rsid w:val="00DD7534"/>
    <w:rPr>
      <w:rFonts w:ascii="Courier New" w:hAnsi="Courier New" w:cs="Courier New"/>
    </w:rPr>
  </w:style>
  <w:style w:type="character" w:customStyle="1" w:styleId="WW8Num19z2">
    <w:name w:val="WW8Num19z2"/>
    <w:rsid w:val="00DD7534"/>
    <w:rPr>
      <w:rFonts w:ascii="Wingdings" w:hAnsi="Wingdings"/>
    </w:rPr>
  </w:style>
  <w:style w:type="character" w:customStyle="1" w:styleId="WW8Num19z3">
    <w:name w:val="WW8Num19z3"/>
    <w:rsid w:val="00DD7534"/>
    <w:rPr>
      <w:rFonts w:ascii="Symbol" w:hAnsi="Symbol"/>
    </w:rPr>
  </w:style>
  <w:style w:type="character" w:customStyle="1" w:styleId="Inicjay">
    <w:name w:val="Inicjały"/>
    <w:rsid w:val="00DD7534"/>
  </w:style>
  <w:style w:type="character" w:customStyle="1" w:styleId="WW-RTFNum21123456789">
    <w:name w:val="WW-RTF_Num 2 1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2123456789">
    <w:name w:val="WW-RTF_Num 2 2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3123456789">
    <w:name w:val="WW-RTF_Num 2 3123456789"/>
    <w:rsid w:val="00DD7534"/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WW-RTFNum24123456789">
    <w:name w:val="WW-RTF_Num 2 4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5123456789">
    <w:name w:val="WW-RTF_Num 2 5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6123456789">
    <w:name w:val="WW-RTF_Num 2 6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7123456789">
    <w:name w:val="WW-RTF_Num 2 7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8123456789">
    <w:name w:val="WW-RTF_Num 2 8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29123456789">
    <w:name w:val="WW-RTF_Num 2 9123456789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1">
    <w:name w:val="WW-RTF_Num 3 1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WW-RTFNum32">
    <w:name w:val="WW-RTF_Num 3 2"/>
    <w:rsid w:val="00DD7534"/>
    <w:rPr>
      <w:rFonts w:ascii="Symbol" w:eastAsia="Symbol" w:hAnsi="Symbol" w:cs="Symbol"/>
      <w:sz w:val="20"/>
      <w:szCs w:val="20"/>
      <w:lang w:val="pl-PL"/>
    </w:rPr>
  </w:style>
  <w:style w:type="character" w:customStyle="1" w:styleId="WW-RTFNum33">
    <w:name w:val="WW-RTF_Num 3 3"/>
    <w:rsid w:val="00DD7534"/>
    <w:rPr>
      <w:rFonts w:ascii="Wingdings" w:eastAsia="Wingdings" w:hAnsi="Wingdings" w:cs="Wingdings"/>
      <w:sz w:val="16"/>
      <w:szCs w:val="16"/>
      <w:lang w:val="pl-PL"/>
    </w:rPr>
  </w:style>
  <w:style w:type="character" w:customStyle="1" w:styleId="WW-RTFNum34">
    <w:name w:val="WW-RTF_Num 3 4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5">
    <w:name w:val="WW-RTF_Num 3 5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6">
    <w:name w:val="WW-RTF_Num 3 6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7">
    <w:name w:val="WW-RTF_Num 3 7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8">
    <w:name w:val="WW-RTF_Num 3 8"/>
    <w:rsid w:val="00DD7534"/>
    <w:rPr>
      <w:rFonts w:ascii="Symbol" w:eastAsia="Symbol" w:hAnsi="Symbol" w:cs="Symbol"/>
      <w:color w:val="auto"/>
      <w:lang w:val="pl-PL"/>
    </w:rPr>
  </w:style>
  <w:style w:type="character" w:customStyle="1" w:styleId="WW-RTFNum39">
    <w:name w:val="WW-RTF_Num 3 9"/>
    <w:rsid w:val="00DD7534"/>
    <w:rPr>
      <w:rFonts w:ascii="Symbol" w:eastAsia="Symbol" w:hAnsi="Symbol" w:cs="Symbol"/>
      <w:color w:val="auto"/>
      <w:lang w:val="pl-PL"/>
    </w:rPr>
  </w:style>
  <w:style w:type="paragraph" w:customStyle="1" w:styleId="Nagwek30">
    <w:name w:val="Nagłówek3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styleId="Lista">
    <w:name w:val="List"/>
    <w:basedOn w:val="Tekstpodstawow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  <w:lang w:val="x-none"/>
    </w:rPr>
  </w:style>
  <w:style w:type="paragraph" w:customStyle="1" w:styleId="Podpis3">
    <w:name w:val="Podpis3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DD7534"/>
    <w:pPr>
      <w:widowControl w:val="0"/>
      <w:suppressLineNumbers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Nagwek20">
    <w:name w:val="Nagłówek2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Podpis1">
    <w:name w:val="Podpis1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Nagwek12">
    <w:name w:val="Nagłówek1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Nagwektabeli">
    <w:name w:val="Nagłówek tabeli"/>
    <w:basedOn w:val="Zawartotabeli"/>
    <w:rsid w:val="00DD7534"/>
    <w:pPr>
      <w:widowControl w:val="0"/>
      <w:overflowPunct/>
      <w:autoSpaceDE/>
      <w:jc w:val="center"/>
      <w:textAlignment w:val="auto"/>
    </w:pPr>
    <w:rPr>
      <w:b/>
      <w:bCs/>
      <w:i/>
      <w:iCs/>
      <w:sz w:val="24"/>
      <w:szCs w:val="24"/>
    </w:rPr>
  </w:style>
  <w:style w:type="paragraph" w:styleId="Tytu">
    <w:name w:val="Title"/>
    <w:basedOn w:val="Normalny"/>
    <w:next w:val="Normalny"/>
    <w:link w:val="TytuZnak"/>
    <w:qFormat/>
    <w:rsid w:val="00DD7534"/>
    <w:pPr>
      <w:widowControl w:val="0"/>
      <w:overflowPunct/>
      <w:autoSpaceDE/>
      <w:spacing w:before="240" w:after="60"/>
      <w:jc w:val="center"/>
      <w:textAlignment w:val="auto"/>
    </w:pPr>
    <w:rPr>
      <w:b/>
      <w:bCs/>
      <w:sz w:val="36"/>
      <w:szCs w:val="32"/>
      <w:lang w:val="x-none"/>
    </w:rPr>
  </w:style>
  <w:style w:type="character" w:customStyle="1" w:styleId="TytuZnak">
    <w:name w:val="Tytuł Znak"/>
    <w:basedOn w:val="Domylnaczcionkaakapitu"/>
    <w:link w:val="Tytu"/>
    <w:rsid w:val="00DD7534"/>
    <w:rPr>
      <w:rFonts w:ascii="Times New Roman" w:eastAsia="Times New Roman" w:hAnsi="Times New Roman" w:cs="Times New Roman"/>
      <w:b/>
      <w:bCs/>
      <w:sz w:val="36"/>
      <w:szCs w:val="32"/>
      <w:lang w:val="x-none" w:eastAsia="ar-SA"/>
    </w:rPr>
  </w:style>
  <w:style w:type="paragraph" w:styleId="Podtytu">
    <w:name w:val="Subtitle"/>
    <w:basedOn w:val="WW-header"/>
    <w:next w:val="Tekstpodstawowy"/>
    <w:link w:val="PodtytuZnak"/>
    <w:qFormat/>
    <w:rsid w:val="00DD7534"/>
    <w:pPr>
      <w:jc w:val="center"/>
    </w:pPr>
    <w:rPr>
      <w:rFonts w:cs="Times New Roman"/>
      <w:i/>
      <w:iCs/>
      <w:lang w:val="x-none"/>
    </w:rPr>
  </w:style>
  <w:style w:type="character" w:customStyle="1" w:styleId="PodtytuZnak">
    <w:name w:val="Podtytuł Znak"/>
    <w:basedOn w:val="Domylnaczcionkaakapitu"/>
    <w:link w:val="Podtytu"/>
    <w:rsid w:val="00DD7534"/>
    <w:rPr>
      <w:rFonts w:ascii="Arial" w:eastAsia="Lucida Sans Unicode" w:hAnsi="Arial" w:cs="Times New Roman"/>
      <w:i/>
      <w:iCs/>
      <w:sz w:val="28"/>
      <w:szCs w:val="28"/>
      <w:lang w:val="x-none" w:eastAsia="ar-SA"/>
    </w:rPr>
  </w:style>
  <w:style w:type="paragraph" w:customStyle="1" w:styleId="Nagwek40">
    <w:name w:val="Nagłówek4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Legenda1">
    <w:name w:val="Legenda1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WW-caption">
    <w:name w:val="WW-caption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WW-Index">
    <w:name w:val="WW-Index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WW-header1">
    <w:name w:val="WW-header1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WW-caption1">
    <w:name w:val="WW-caption1"/>
    <w:basedOn w:val="Normalny"/>
    <w:rsid w:val="00DD7534"/>
    <w:pPr>
      <w:widowControl w:val="0"/>
      <w:overflowPunct/>
      <w:autoSpaceDE/>
      <w:spacing w:before="120" w:after="120"/>
      <w:textAlignment w:val="auto"/>
    </w:pPr>
    <w:rPr>
      <w:rFonts w:cs="Tahoma"/>
      <w:i/>
      <w:iCs/>
      <w:sz w:val="24"/>
      <w:szCs w:val="24"/>
    </w:rPr>
  </w:style>
  <w:style w:type="paragraph" w:customStyle="1" w:styleId="WW-Index1">
    <w:name w:val="WW-Index1"/>
    <w:basedOn w:val="Normalny"/>
    <w:rsid w:val="00DD7534"/>
    <w:pPr>
      <w:widowControl w:val="0"/>
      <w:overflowPunct/>
      <w:autoSpaceDE/>
      <w:textAlignment w:val="auto"/>
    </w:pPr>
    <w:rPr>
      <w:rFonts w:cs="Tahoma"/>
      <w:sz w:val="24"/>
      <w:szCs w:val="24"/>
    </w:rPr>
  </w:style>
  <w:style w:type="paragraph" w:customStyle="1" w:styleId="Nagwek110">
    <w:name w:val="Nagłówek 11"/>
    <w:basedOn w:val="Normalny"/>
    <w:next w:val="Nagwek21"/>
    <w:rsid w:val="00DD7534"/>
    <w:pPr>
      <w:widowControl w:val="0"/>
      <w:tabs>
        <w:tab w:val="left" w:pos="432"/>
      </w:tabs>
      <w:overflowPunct/>
      <w:autoSpaceDE/>
      <w:spacing w:before="360" w:after="120"/>
      <w:ind w:left="432" w:hanging="432"/>
      <w:textAlignment w:val="auto"/>
    </w:pPr>
    <w:rPr>
      <w:b/>
      <w:bCs/>
      <w:caps/>
      <w:sz w:val="24"/>
      <w:szCs w:val="24"/>
    </w:rPr>
  </w:style>
  <w:style w:type="paragraph" w:customStyle="1" w:styleId="Nagwek21">
    <w:name w:val="Nagłówek 21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paragraph" w:customStyle="1" w:styleId="Nagwek31">
    <w:name w:val="Nagłówek 31"/>
    <w:basedOn w:val="Normalny"/>
    <w:rsid w:val="00DD7534"/>
    <w:pPr>
      <w:keepNext/>
      <w:widowControl w:val="0"/>
      <w:tabs>
        <w:tab w:val="left" w:pos="720"/>
        <w:tab w:val="left" w:pos="3852"/>
      </w:tabs>
      <w:overflowPunct/>
      <w:autoSpaceDE/>
      <w:spacing w:before="60" w:after="120"/>
      <w:ind w:left="720" w:hanging="720"/>
      <w:jc w:val="both"/>
      <w:textAlignment w:val="auto"/>
    </w:pPr>
    <w:rPr>
      <w:sz w:val="24"/>
      <w:szCs w:val="24"/>
    </w:rPr>
  </w:style>
  <w:style w:type="paragraph" w:customStyle="1" w:styleId="Nagwek41">
    <w:name w:val="Nagłówek 41"/>
    <w:basedOn w:val="Normalny"/>
    <w:rsid w:val="00DD7534"/>
    <w:pPr>
      <w:keepNext/>
      <w:widowControl w:val="0"/>
      <w:tabs>
        <w:tab w:val="num" w:pos="0"/>
        <w:tab w:val="left" w:pos="864"/>
      </w:tabs>
      <w:overflowPunct/>
      <w:autoSpaceDE/>
      <w:spacing w:before="60" w:after="60"/>
      <w:textAlignment w:val="auto"/>
      <w:outlineLvl w:val="3"/>
    </w:pPr>
    <w:rPr>
      <w:sz w:val="24"/>
      <w:szCs w:val="24"/>
    </w:rPr>
  </w:style>
  <w:style w:type="paragraph" w:customStyle="1" w:styleId="Nagwek51">
    <w:name w:val="Nagłówek 51"/>
    <w:basedOn w:val="Normalny"/>
    <w:next w:val="Normalny"/>
    <w:rsid w:val="00DD7534"/>
    <w:pPr>
      <w:widowControl w:val="0"/>
      <w:tabs>
        <w:tab w:val="left" w:pos="1008"/>
      </w:tabs>
      <w:overflowPunct/>
      <w:autoSpaceDE/>
      <w:spacing w:before="240" w:after="60"/>
      <w:textAlignment w:val="auto"/>
    </w:pPr>
    <w:rPr>
      <w:b/>
      <w:bCs/>
      <w:i/>
      <w:iCs/>
      <w:sz w:val="26"/>
      <w:szCs w:val="26"/>
    </w:rPr>
  </w:style>
  <w:style w:type="paragraph" w:customStyle="1" w:styleId="Nagwek61">
    <w:name w:val="Nagłówek 61"/>
    <w:basedOn w:val="Normalny"/>
    <w:next w:val="Normalny"/>
    <w:rsid w:val="00DD7534"/>
    <w:pPr>
      <w:widowControl w:val="0"/>
      <w:tabs>
        <w:tab w:val="left" w:pos="1152"/>
      </w:tabs>
      <w:overflowPunct/>
      <w:autoSpaceDE/>
      <w:spacing w:before="240" w:after="60"/>
      <w:ind w:left="1152" w:hanging="1152"/>
      <w:textAlignment w:val="auto"/>
    </w:pPr>
    <w:rPr>
      <w:b/>
      <w:bCs/>
      <w:sz w:val="22"/>
      <w:szCs w:val="22"/>
    </w:rPr>
  </w:style>
  <w:style w:type="paragraph" w:customStyle="1" w:styleId="Nagwek71">
    <w:name w:val="Nagłówek 71"/>
    <w:basedOn w:val="Normalny"/>
    <w:next w:val="Normalny"/>
    <w:rsid w:val="00DD7534"/>
    <w:pPr>
      <w:widowControl w:val="0"/>
      <w:tabs>
        <w:tab w:val="left" w:pos="1296"/>
      </w:tabs>
      <w:overflowPunct/>
      <w:autoSpaceDE/>
      <w:spacing w:before="240" w:after="60"/>
      <w:ind w:left="1296" w:hanging="1296"/>
      <w:textAlignment w:val="auto"/>
    </w:pPr>
    <w:rPr>
      <w:sz w:val="24"/>
      <w:szCs w:val="24"/>
    </w:rPr>
  </w:style>
  <w:style w:type="paragraph" w:customStyle="1" w:styleId="Nagwek81">
    <w:name w:val="Nagłówek 81"/>
    <w:basedOn w:val="Normalny"/>
    <w:next w:val="Normalny"/>
    <w:rsid w:val="00DD7534"/>
    <w:pPr>
      <w:widowControl w:val="0"/>
      <w:tabs>
        <w:tab w:val="left" w:pos="1440"/>
      </w:tabs>
      <w:overflowPunct/>
      <w:autoSpaceDE/>
      <w:spacing w:before="240" w:after="60"/>
      <w:ind w:left="1440" w:hanging="1440"/>
      <w:textAlignment w:val="auto"/>
    </w:pPr>
    <w:rPr>
      <w:i/>
      <w:iCs/>
      <w:sz w:val="24"/>
      <w:szCs w:val="24"/>
    </w:rPr>
  </w:style>
  <w:style w:type="paragraph" w:customStyle="1" w:styleId="Nagwek91">
    <w:name w:val="Nagłówek 91"/>
    <w:basedOn w:val="Normalny"/>
    <w:next w:val="Normalny"/>
    <w:rsid w:val="00DD7534"/>
    <w:pPr>
      <w:widowControl w:val="0"/>
      <w:tabs>
        <w:tab w:val="num" w:pos="0"/>
        <w:tab w:val="left" w:pos="1584"/>
      </w:tabs>
      <w:overflowPunct/>
      <w:autoSpaceDE/>
      <w:spacing w:before="240" w:after="60"/>
      <w:textAlignment w:val="auto"/>
      <w:outlineLvl w:val="8"/>
    </w:pPr>
    <w:rPr>
      <w:rFonts w:ascii="Arial" w:eastAsia="Arial" w:hAnsi="Arial" w:cs="Arial"/>
      <w:sz w:val="22"/>
      <w:szCs w:val="22"/>
    </w:rPr>
  </w:style>
  <w:style w:type="paragraph" w:customStyle="1" w:styleId="Default">
    <w:name w:val="Default"/>
    <w:rsid w:val="00DD753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D7534"/>
    <w:pPr>
      <w:widowControl w:val="0"/>
      <w:overflowPunct/>
      <w:autoSpaceDE/>
      <w:spacing w:after="120"/>
      <w:ind w:left="283"/>
      <w:textAlignment w:val="auto"/>
    </w:pPr>
    <w:rPr>
      <w:sz w:val="24"/>
      <w:szCs w:val="24"/>
    </w:rPr>
  </w:style>
  <w:style w:type="paragraph" w:customStyle="1" w:styleId="ProPublico">
    <w:name w:val="ProPublico"/>
    <w:rsid w:val="00DD7534"/>
    <w:pPr>
      <w:widowControl w:val="0"/>
      <w:tabs>
        <w:tab w:val="left" w:pos="1720"/>
      </w:tabs>
      <w:suppressAutoHyphens/>
      <w:spacing w:after="0" w:line="360" w:lineRule="auto"/>
      <w:ind w:left="340" w:hanging="340"/>
    </w:pPr>
    <w:rPr>
      <w:rFonts w:ascii="Arial" w:eastAsia="Arial" w:hAnsi="Arial" w:cs="Times New Roman"/>
      <w:lang w:eastAsia="pl-PL"/>
    </w:rPr>
  </w:style>
  <w:style w:type="paragraph" w:customStyle="1" w:styleId="Tekstpodstawowy31">
    <w:name w:val="Tekst podstawowy 31"/>
    <w:basedOn w:val="Normalny"/>
    <w:rsid w:val="00DD7534"/>
    <w:pPr>
      <w:widowControl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Tekstprzypisudolnego1">
    <w:name w:val="Tekst przypisu dolnego1"/>
    <w:basedOn w:val="Normalny"/>
    <w:rsid w:val="00DD7534"/>
    <w:pPr>
      <w:widowControl w:val="0"/>
      <w:overflowPunct/>
      <w:autoSpaceDE/>
      <w:textAlignment w:val="auto"/>
    </w:pPr>
  </w:style>
  <w:style w:type="paragraph" w:customStyle="1" w:styleId="Zwykytekst1">
    <w:name w:val="Zwykły tekst1"/>
    <w:basedOn w:val="Normalny"/>
    <w:rsid w:val="00DD7534"/>
    <w:pPr>
      <w:widowControl w:val="0"/>
      <w:overflowPunct/>
      <w:autoSpaceDE/>
      <w:textAlignment w:val="auto"/>
    </w:pPr>
    <w:rPr>
      <w:rFonts w:ascii="Courier New" w:eastAsia="Courier New" w:hAnsi="Courier New" w:cs="Courier New"/>
    </w:rPr>
  </w:style>
  <w:style w:type="paragraph" w:customStyle="1" w:styleId="TableHeading">
    <w:name w:val="Table Heading"/>
    <w:basedOn w:val="TableContents"/>
    <w:rsid w:val="00DD7534"/>
    <w:pPr>
      <w:jc w:val="center"/>
    </w:pPr>
    <w:rPr>
      <w:b/>
      <w:bCs/>
      <w:i/>
      <w:iCs/>
    </w:rPr>
  </w:style>
  <w:style w:type="paragraph" w:customStyle="1" w:styleId="WW-footnotetext">
    <w:name w:val="WW-footnote text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header11">
    <w:name w:val="WW-header11"/>
    <w:basedOn w:val="Normalny"/>
    <w:rsid w:val="00DD7534"/>
    <w:pPr>
      <w:widowControl w:val="0"/>
      <w:tabs>
        <w:tab w:val="center" w:pos="4703"/>
        <w:tab w:val="right" w:pos="9406"/>
      </w:tabs>
      <w:overflowPunct/>
      <w:autoSpaceDE/>
      <w:textAlignment w:val="auto"/>
    </w:pPr>
    <w:rPr>
      <w:sz w:val="24"/>
      <w:szCs w:val="24"/>
    </w:rPr>
  </w:style>
  <w:style w:type="paragraph" w:customStyle="1" w:styleId="pkt">
    <w:name w:val="pkt"/>
    <w:basedOn w:val="Normalny"/>
    <w:rsid w:val="00DD7534"/>
    <w:pPr>
      <w:widowControl w:val="0"/>
      <w:overflowPunct/>
      <w:autoSpaceDE/>
      <w:spacing w:before="60" w:after="60"/>
      <w:ind w:left="851" w:hanging="295"/>
      <w:jc w:val="both"/>
      <w:textAlignment w:val="auto"/>
    </w:pPr>
    <w:rPr>
      <w:sz w:val="24"/>
    </w:rPr>
  </w:style>
  <w:style w:type="paragraph" w:customStyle="1" w:styleId="WW-heading6">
    <w:name w:val="WW-heading 6"/>
    <w:basedOn w:val="Normalny"/>
    <w:next w:val="Normalny"/>
    <w:rsid w:val="00DD7534"/>
    <w:pPr>
      <w:keepNext/>
      <w:widowControl w:val="0"/>
      <w:tabs>
        <w:tab w:val="num" w:pos="0"/>
      </w:tabs>
      <w:overflowPunct/>
      <w:autoSpaceDE/>
      <w:jc w:val="center"/>
      <w:textAlignment w:val="auto"/>
      <w:outlineLvl w:val="5"/>
    </w:pPr>
    <w:rPr>
      <w:rFonts w:ascii="Arial" w:hAnsi="Arial"/>
      <w:b/>
      <w:i/>
      <w:sz w:val="28"/>
      <w:szCs w:val="24"/>
    </w:rPr>
  </w:style>
  <w:style w:type="paragraph" w:customStyle="1" w:styleId="Stopka1">
    <w:name w:val="Stopka1"/>
    <w:basedOn w:val="Normalny"/>
    <w:rsid w:val="00DD7534"/>
    <w:pPr>
      <w:widowControl w:val="0"/>
      <w:tabs>
        <w:tab w:val="center" w:pos="4703"/>
        <w:tab w:val="right" w:pos="9406"/>
      </w:tabs>
      <w:overflowPunct/>
      <w:autoSpaceDE/>
      <w:textAlignment w:val="auto"/>
    </w:pPr>
    <w:rPr>
      <w:sz w:val="24"/>
      <w:szCs w:val="24"/>
    </w:rPr>
  </w:style>
  <w:style w:type="paragraph" w:customStyle="1" w:styleId="WW-header12">
    <w:name w:val="WW-header12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er">
    <w:name w:val="WW-footer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notetext1">
    <w:name w:val="WW-footnote text1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TableContents">
    <w:name w:val="WW-Table Contents"/>
    <w:basedOn w:val="Normalny"/>
    <w:rsid w:val="00DD7534"/>
    <w:pPr>
      <w:widowControl w:val="0"/>
      <w:overflowPunct/>
      <w:autoSpaceDE/>
      <w:textAlignment w:val="auto"/>
    </w:pPr>
    <w:rPr>
      <w:sz w:val="24"/>
      <w:szCs w:val="24"/>
    </w:rPr>
  </w:style>
  <w:style w:type="paragraph" w:customStyle="1" w:styleId="WW-TableHeading">
    <w:name w:val="WW-Table Heading"/>
    <w:basedOn w:val="WW-TableContents"/>
    <w:rsid w:val="00DD7534"/>
    <w:pPr>
      <w:jc w:val="center"/>
    </w:pPr>
    <w:rPr>
      <w:b/>
      <w:bCs/>
      <w:i/>
      <w:iCs/>
    </w:rPr>
  </w:style>
  <w:style w:type="paragraph" w:customStyle="1" w:styleId="WW-header123">
    <w:name w:val="WW-header123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er1">
    <w:name w:val="WW-footer1"/>
    <w:basedOn w:val="Normalny"/>
    <w:rsid w:val="00DD7534"/>
    <w:pPr>
      <w:widowControl w:val="0"/>
      <w:tabs>
        <w:tab w:val="center" w:pos="4320"/>
        <w:tab w:val="right" w:pos="8640"/>
      </w:tabs>
      <w:overflowPunct/>
      <w:autoSpaceDE/>
      <w:textAlignment w:val="auto"/>
    </w:pPr>
    <w:rPr>
      <w:sz w:val="24"/>
      <w:szCs w:val="24"/>
    </w:rPr>
  </w:style>
  <w:style w:type="paragraph" w:customStyle="1" w:styleId="WW-footnotetext12">
    <w:name w:val="WW-footnote text12"/>
    <w:basedOn w:val="Normalny"/>
    <w:rsid w:val="00DD7534"/>
    <w:pPr>
      <w:widowControl w:val="0"/>
      <w:overflowPunct/>
      <w:autoSpaceDE/>
      <w:ind w:left="283" w:hanging="283"/>
      <w:textAlignment w:val="auto"/>
    </w:pPr>
  </w:style>
  <w:style w:type="paragraph" w:customStyle="1" w:styleId="WW-TableContents1">
    <w:name w:val="WW-Table Contents1"/>
    <w:basedOn w:val="Normalny"/>
    <w:rsid w:val="00DD7534"/>
    <w:pPr>
      <w:widowControl w:val="0"/>
      <w:overflowPunct/>
      <w:autoSpaceDE/>
      <w:textAlignment w:val="auto"/>
    </w:pPr>
    <w:rPr>
      <w:sz w:val="24"/>
      <w:szCs w:val="24"/>
    </w:rPr>
  </w:style>
  <w:style w:type="paragraph" w:customStyle="1" w:styleId="WW-TableHeading1">
    <w:name w:val="WW-Table Heading1"/>
    <w:basedOn w:val="WW-TableContents1"/>
    <w:rsid w:val="00DD7534"/>
    <w:pPr>
      <w:jc w:val="center"/>
    </w:pPr>
    <w:rPr>
      <w:b/>
      <w:bCs/>
      <w:i/>
      <w:iCs/>
    </w:rPr>
  </w:style>
  <w:style w:type="paragraph" w:customStyle="1" w:styleId="Standardowytekst">
    <w:name w:val="Standardowy.tekst"/>
    <w:rsid w:val="00DD7534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ost">
    <w:name w:val="tekst ost"/>
    <w:basedOn w:val="Normalny"/>
    <w:rsid w:val="00DD7534"/>
    <w:pPr>
      <w:widowControl w:val="0"/>
      <w:jc w:val="both"/>
    </w:pPr>
  </w:style>
  <w:style w:type="paragraph" w:customStyle="1" w:styleId="StylIwony">
    <w:name w:val="Styl Iwony"/>
    <w:basedOn w:val="Normalny"/>
    <w:rsid w:val="00DD7534"/>
    <w:pPr>
      <w:widowControl w:val="0"/>
      <w:spacing w:before="120" w:after="120"/>
      <w:jc w:val="both"/>
    </w:pPr>
    <w:rPr>
      <w:rFonts w:ascii="Bookman Old Style" w:hAnsi="Bookman Old Style"/>
      <w:sz w:val="24"/>
    </w:rPr>
  </w:style>
  <w:style w:type="paragraph" w:customStyle="1" w:styleId="Zawartoramki">
    <w:name w:val="Zawartość ramki"/>
    <w:basedOn w:val="Tekstpodstawowy"/>
    <w:rsid w:val="00DD7534"/>
    <w:pPr>
      <w:widowControl w:val="0"/>
      <w:overflowPunct/>
      <w:autoSpaceDE/>
      <w:textAlignment w:val="auto"/>
    </w:pPr>
    <w:rPr>
      <w:sz w:val="24"/>
      <w:szCs w:val="24"/>
      <w:lang w:val="x-none"/>
    </w:rPr>
  </w:style>
  <w:style w:type="paragraph" w:customStyle="1" w:styleId="Tekstpodstawowy32">
    <w:name w:val="Tekst podstawowy 32"/>
    <w:basedOn w:val="Normalny"/>
    <w:rsid w:val="00DD7534"/>
    <w:pPr>
      <w:widowControl w:val="0"/>
      <w:overflowPunct/>
      <w:autoSpaceDE/>
      <w:textAlignment w:val="auto"/>
    </w:pPr>
    <w:rPr>
      <w:b/>
      <w:sz w:val="24"/>
      <w:szCs w:val="24"/>
    </w:rPr>
  </w:style>
  <w:style w:type="paragraph" w:customStyle="1" w:styleId="Tabela">
    <w:name w:val="Tabela"/>
    <w:basedOn w:val="Podpis3"/>
    <w:rsid w:val="00DD7534"/>
  </w:style>
  <w:style w:type="character" w:styleId="Odwoaniedokomentarza">
    <w:name w:val="annotation reference"/>
    <w:uiPriority w:val="99"/>
    <w:unhideWhenUsed/>
    <w:rsid w:val="00DD75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D7534"/>
    <w:pPr>
      <w:widowControl w:val="0"/>
      <w:overflowPunct/>
      <w:autoSpaceDE/>
      <w:textAlignment w:val="auto"/>
    </w:pPr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D75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DD75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D7534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Nagwek22">
    <w:name w:val="Nagłówek 22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character" w:customStyle="1" w:styleId="new">
    <w:name w:val="new"/>
    <w:rsid w:val="00DD7534"/>
  </w:style>
  <w:style w:type="paragraph" w:customStyle="1" w:styleId="changed">
    <w:name w:val="changed"/>
    <w:basedOn w:val="Normalny"/>
    <w:rsid w:val="00DD7534"/>
    <w:pPr>
      <w:suppressAutoHyphens w:val="0"/>
      <w:overflowPunct/>
      <w:autoSpaceDE/>
      <w:spacing w:before="100" w:beforeAutospacing="1" w:after="100" w:afterAutospacing="1"/>
      <w:textAlignment w:val="auto"/>
    </w:pPr>
    <w:rPr>
      <w:sz w:val="24"/>
      <w:szCs w:val="24"/>
      <w:lang w:eastAsia="pl-PL"/>
    </w:rPr>
  </w:style>
  <w:style w:type="character" w:customStyle="1" w:styleId="FootnoteCharacters">
    <w:name w:val="Footnote Characters"/>
    <w:rsid w:val="00DD7534"/>
  </w:style>
  <w:style w:type="character" w:customStyle="1" w:styleId="WW8Num17z0">
    <w:name w:val="WW8Num17z0"/>
    <w:rsid w:val="00DD7534"/>
    <w:rPr>
      <w:rFonts w:ascii="Arial" w:hAnsi="Arial"/>
      <w:sz w:val="20"/>
      <w:szCs w:val="20"/>
    </w:rPr>
  </w:style>
  <w:style w:type="character" w:customStyle="1" w:styleId="WW8Num18z0">
    <w:name w:val="WW8Num18z0"/>
    <w:rsid w:val="00DD7534"/>
    <w:rPr>
      <w:color w:val="000000"/>
      <w:sz w:val="20"/>
    </w:rPr>
  </w:style>
  <w:style w:type="character" w:customStyle="1" w:styleId="WW8Num9z6">
    <w:name w:val="WW8Num9z6"/>
    <w:rsid w:val="00DD7534"/>
    <w:rPr>
      <w:rFonts w:ascii="Symbol" w:eastAsia="Symbol" w:hAnsi="Symbol" w:cs="Symbol"/>
      <w:color w:val="auto"/>
      <w:sz w:val="24"/>
      <w:szCs w:val="24"/>
      <w:lang w:val="pl-PL"/>
    </w:rPr>
  </w:style>
  <w:style w:type="character" w:customStyle="1" w:styleId="WW8Num9z7">
    <w:name w:val="WW8Num9z7"/>
    <w:rsid w:val="00DD7534"/>
    <w:rPr>
      <w:rFonts w:ascii="Courier New" w:eastAsia="Courier New" w:hAnsi="Courier New" w:cs="Courier New"/>
      <w:color w:val="auto"/>
      <w:sz w:val="24"/>
      <w:szCs w:val="24"/>
      <w:lang w:val="pl-PL"/>
    </w:rPr>
  </w:style>
  <w:style w:type="character" w:customStyle="1" w:styleId="WW8Num12z6">
    <w:name w:val="WW8Num12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0z4">
    <w:name w:val="WW8Num20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0z5">
    <w:name w:val="WW8Num20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0z6">
    <w:name w:val="WW8Num20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1z0">
    <w:name w:val="WW8Num21z0"/>
    <w:rsid w:val="00DD7534"/>
    <w:rPr>
      <w:b/>
      <w:color w:val="000000"/>
      <w:sz w:val="32"/>
    </w:rPr>
  </w:style>
  <w:style w:type="character" w:customStyle="1" w:styleId="WW8Num22z0">
    <w:name w:val="WW8Num22z0"/>
    <w:rsid w:val="00DD7534"/>
    <w:rPr>
      <w:rFonts w:ascii="Symbol" w:hAnsi="Symbol"/>
    </w:rPr>
  </w:style>
  <w:style w:type="character" w:customStyle="1" w:styleId="WW8Num22z1">
    <w:name w:val="WW8Num22z1"/>
    <w:rsid w:val="00DD7534"/>
    <w:rPr>
      <w:rFonts w:ascii="Arial" w:eastAsia="Symbol" w:hAnsi="Arial" w:cs="Symbol"/>
      <w:b/>
      <w:bCs/>
      <w:i w:val="0"/>
      <w:sz w:val="20"/>
      <w:szCs w:val="20"/>
      <w:lang w:val="pl-PL"/>
    </w:rPr>
  </w:style>
  <w:style w:type="character" w:customStyle="1" w:styleId="WW8Num22z2">
    <w:name w:val="WW8Num22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2z4">
    <w:name w:val="WW8Num22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2z5">
    <w:name w:val="WW8Num22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2z6">
    <w:name w:val="WW8Num22z6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8Num22z7">
    <w:name w:val="WW8Num22z7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8Num23z0">
    <w:name w:val="WW8Num23z0"/>
    <w:rsid w:val="00DD7534"/>
    <w:rPr>
      <w:rFonts w:ascii="Cambria" w:hAnsi="Cambria"/>
    </w:rPr>
  </w:style>
  <w:style w:type="character" w:customStyle="1" w:styleId="WW8Num23z1">
    <w:name w:val="WW8Num23z1"/>
    <w:rsid w:val="00DD7534"/>
    <w:rPr>
      <w:rFonts w:ascii="Arial" w:eastAsia="Symbol" w:hAnsi="Arial" w:cs="Symbol"/>
      <w:b/>
      <w:bCs/>
      <w:sz w:val="20"/>
      <w:szCs w:val="20"/>
      <w:lang w:val="pl-PL"/>
    </w:rPr>
  </w:style>
  <w:style w:type="character" w:customStyle="1" w:styleId="WW8Num23z2">
    <w:name w:val="WW8Num23z2"/>
    <w:rsid w:val="00DD7534"/>
    <w:rPr>
      <w:rFonts w:ascii="Arial" w:eastAsia="Wingdings" w:hAnsi="Arial" w:cs="Wingdings"/>
      <w:sz w:val="20"/>
      <w:szCs w:val="20"/>
      <w:lang w:val="pl-PL"/>
    </w:rPr>
  </w:style>
  <w:style w:type="character" w:customStyle="1" w:styleId="WW8Num23z3">
    <w:name w:val="WW8Num23z3"/>
    <w:rsid w:val="00DD7534"/>
    <w:rPr>
      <w:rFonts w:ascii="Symbol" w:eastAsia="Symbol" w:hAnsi="Symbol" w:cs="Symbol"/>
      <w:sz w:val="24"/>
      <w:szCs w:val="24"/>
      <w:lang w:val="pl-PL"/>
    </w:rPr>
  </w:style>
  <w:style w:type="character" w:customStyle="1" w:styleId="WW8Num23z4">
    <w:name w:val="WW8Num23z4"/>
    <w:rsid w:val="00DD7534"/>
    <w:rPr>
      <w:rFonts w:ascii="Courier New" w:eastAsia="Courier New" w:hAnsi="Courier New" w:cs="Courier New"/>
      <w:sz w:val="24"/>
      <w:szCs w:val="24"/>
      <w:lang w:val="pl-PL"/>
    </w:rPr>
  </w:style>
  <w:style w:type="character" w:customStyle="1" w:styleId="WW8Num25z1">
    <w:name w:val="WW8Num25z1"/>
    <w:rsid w:val="00DD7534"/>
    <w:rPr>
      <w:rFonts w:ascii="Calibri" w:eastAsia="Symbol" w:hAnsi="Calibri" w:cs="Symbol"/>
      <w:b w:val="0"/>
      <w:bCs/>
      <w:i w:val="0"/>
      <w:sz w:val="20"/>
      <w:szCs w:val="20"/>
      <w:lang w:val="pl-PL"/>
    </w:rPr>
  </w:style>
  <w:style w:type="character" w:customStyle="1" w:styleId="WW8Num25z2">
    <w:name w:val="WW8Num25z2"/>
    <w:rsid w:val="00DD7534"/>
    <w:rPr>
      <w:rFonts w:ascii="Arial" w:eastAsia="Wingdings" w:hAnsi="Arial" w:cs="Wingdings"/>
      <w:sz w:val="16"/>
      <w:szCs w:val="16"/>
      <w:lang w:val="pl-PL"/>
    </w:rPr>
  </w:style>
  <w:style w:type="character" w:customStyle="1" w:styleId="WW8Num25z3">
    <w:name w:val="WW8Num25z3"/>
    <w:rsid w:val="00DD7534"/>
    <w:rPr>
      <w:rFonts w:ascii="Stencil" w:hAnsi="Stencil" w:cs="Symbol"/>
      <w:sz w:val="24"/>
      <w:szCs w:val="24"/>
      <w:lang w:val="pl-PL"/>
    </w:rPr>
  </w:style>
  <w:style w:type="character" w:customStyle="1" w:styleId="WW8Num25z4">
    <w:name w:val="WW8Num25z4"/>
    <w:rsid w:val="00DD7534"/>
    <w:rPr>
      <w:rFonts w:ascii="Microsoft Sans Serif" w:hAnsi="Microsoft Sans Serif" w:cs="Courier New"/>
      <w:sz w:val="24"/>
      <w:szCs w:val="24"/>
      <w:lang w:val="pl-PL"/>
    </w:rPr>
  </w:style>
  <w:style w:type="character" w:customStyle="1" w:styleId="WW8Num25z5">
    <w:name w:val="WW8Num25z5"/>
    <w:rsid w:val="00DD7534"/>
    <w:rPr>
      <w:rFonts w:ascii="Wingdings" w:eastAsia="Wingdings" w:hAnsi="Wingdings" w:cs="Wingdings"/>
      <w:sz w:val="24"/>
      <w:szCs w:val="24"/>
      <w:lang w:val="pl-PL"/>
    </w:rPr>
  </w:style>
  <w:style w:type="character" w:customStyle="1" w:styleId="WW8Num25z6">
    <w:name w:val="WW8Num25z6"/>
    <w:rsid w:val="00DD7534"/>
    <w:rPr>
      <w:rFonts w:ascii="Symbol" w:hAnsi="Symbol" w:cs="Symbol"/>
      <w:sz w:val="24"/>
      <w:szCs w:val="24"/>
      <w:lang w:val="pl-PL"/>
    </w:rPr>
  </w:style>
  <w:style w:type="character" w:customStyle="1" w:styleId="WW8Num26z0">
    <w:name w:val="WW8Num26z0"/>
    <w:rsid w:val="00DD7534"/>
    <w:rPr>
      <w:sz w:val="20"/>
      <w:szCs w:val="20"/>
    </w:rPr>
  </w:style>
  <w:style w:type="character" w:customStyle="1" w:styleId="WW8Num26z1">
    <w:name w:val="WW8Num26z1"/>
    <w:rsid w:val="00DD7534"/>
    <w:rPr>
      <w:b w:val="0"/>
      <w:bCs w:val="0"/>
      <w:sz w:val="20"/>
      <w:szCs w:val="20"/>
      <w:lang w:val="pl-PL"/>
    </w:rPr>
  </w:style>
  <w:style w:type="character" w:customStyle="1" w:styleId="WW8Num26z4">
    <w:name w:val="WW8Num26z4"/>
    <w:rsid w:val="00DD7534"/>
    <w:rPr>
      <w:b/>
      <w:i w:val="0"/>
      <w:sz w:val="24"/>
      <w:szCs w:val="24"/>
      <w:lang w:val="pl-PL"/>
    </w:rPr>
  </w:style>
  <w:style w:type="character" w:customStyle="1" w:styleId="WW8Num26z5">
    <w:name w:val="WW8Num26z5"/>
    <w:rsid w:val="00DD7534"/>
    <w:rPr>
      <w:sz w:val="24"/>
      <w:szCs w:val="24"/>
      <w:lang w:val="pl-PL"/>
    </w:rPr>
  </w:style>
  <w:style w:type="character" w:customStyle="1" w:styleId="WW8Num30z1">
    <w:name w:val="WW8Num30z1"/>
    <w:rsid w:val="00DD7534"/>
    <w:rPr>
      <w:rFonts w:ascii="Arial" w:hAnsi="Arial"/>
      <w:b/>
      <w:bCs/>
      <w:sz w:val="16"/>
      <w:szCs w:val="20"/>
      <w:lang w:val="pl-PL"/>
    </w:rPr>
  </w:style>
  <w:style w:type="character" w:customStyle="1" w:styleId="WW8Num30z2">
    <w:name w:val="WW8Num30z2"/>
    <w:rsid w:val="00DD7534"/>
    <w:rPr>
      <w:rFonts w:ascii="Arial" w:eastAsia="Times New Roman" w:hAnsi="Arial" w:cs="Times New Roman"/>
      <w:sz w:val="20"/>
      <w:szCs w:val="20"/>
      <w:lang w:val="pl-PL"/>
    </w:rPr>
  </w:style>
  <w:style w:type="character" w:customStyle="1" w:styleId="WW8Num32z1">
    <w:name w:val="WW8Num32z1"/>
    <w:rsid w:val="00DD7534"/>
    <w:rPr>
      <w:rFonts w:ascii="Courier New" w:hAnsi="Courier New" w:cs="Courier New"/>
    </w:rPr>
  </w:style>
  <w:style w:type="character" w:customStyle="1" w:styleId="WW8Num32z2">
    <w:name w:val="WW8Num32z2"/>
    <w:rsid w:val="00DD7534"/>
    <w:rPr>
      <w:rFonts w:ascii="Wingdings" w:hAnsi="Wingdings"/>
    </w:rPr>
  </w:style>
  <w:style w:type="character" w:customStyle="1" w:styleId="WW8Num37z1">
    <w:name w:val="WW8Num37z1"/>
    <w:rsid w:val="00DD7534"/>
    <w:rPr>
      <w:rFonts w:ascii="Courier New" w:hAnsi="Courier New" w:cs="Courier New"/>
    </w:rPr>
  </w:style>
  <w:style w:type="character" w:customStyle="1" w:styleId="WW8Num37z2">
    <w:name w:val="WW8Num37z2"/>
    <w:rsid w:val="00DD7534"/>
    <w:rPr>
      <w:rFonts w:ascii="Wingdings" w:hAnsi="Wingdings"/>
    </w:rPr>
  </w:style>
  <w:style w:type="character" w:customStyle="1" w:styleId="WW8Num39z1">
    <w:name w:val="WW8Num39z1"/>
    <w:rsid w:val="00DD7534"/>
    <w:rPr>
      <w:rFonts w:ascii="Courier New" w:hAnsi="Courier New" w:cs="Courier New"/>
    </w:rPr>
  </w:style>
  <w:style w:type="character" w:customStyle="1" w:styleId="WW8Num39z2">
    <w:name w:val="WW8Num39z2"/>
    <w:rsid w:val="00DD7534"/>
    <w:rPr>
      <w:rFonts w:ascii="Wingdings" w:hAnsi="Wingdings"/>
    </w:rPr>
  </w:style>
  <w:style w:type="character" w:customStyle="1" w:styleId="Domylnaczcionkaakapitu4">
    <w:name w:val="Domyślna czcionka akapitu4"/>
    <w:rsid w:val="00DD753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DD753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DD753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DD753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DD753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DD753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DD753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DD753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DD753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DD753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DD753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DD753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DD753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DD753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DD753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DD753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DD7534"/>
  </w:style>
  <w:style w:type="character" w:customStyle="1" w:styleId="WW-Odwoanieprzypisudolnego2">
    <w:name w:val="WW-Odwołanie przypisu dolnego2"/>
    <w:rsid w:val="00DD7534"/>
    <w:rPr>
      <w:vertAlign w:val="superscript"/>
    </w:rPr>
  </w:style>
  <w:style w:type="character" w:customStyle="1" w:styleId="Odwoanieprzypisudolnego3">
    <w:name w:val="Odwołanie przypisu dolnego3"/>
    <w:rsid w:val="00DD7534"/>
    <w:rPr>
      <w:vertAlign w:val="superscript"/>
    </w:rPr>
  </w:style>
  <w:style w:type="character" w:customStyle="1" w:styleId="Odwoanieprzypisukocowego2">
    <w:name w:val="Odwołanie przypisu końcowego2"/>
    <w:rsid w:val="00DD7534"/>
    <w:rPr>
      <w:vertAlign w:val="superscript"/>
    </w:rPr>
  </w:style>
  <w:style w:type="character" w:customStyle="1" w:styleId="Odwoaniedokomentarza1">
    <w:name w:val="Odwołanie do komentarza1"/>
    <w:rsid w:val="00DD7534"/>
    <w:rPr>
      <w:sz w:val="16"/>
      <w:szCs w:val="16"/>
    </w:rPr>
  </w:style>
  <w:style w:type="paragraph" w:customStyle="1" w:styleId="Podpis4">
    <w:name w:val="Podpis4"/>
    <w:basedOn w:val="Normalny"/>
    <w:rsid w:val="00DD7534"/>
    <w:pPr>
      <w:widowControl w:val="0"/>
      <w:suppressLineNumbers/>
      <w:overflowPunct/>
      <w:autoSpaceDE/>
      <w:spacing w:before="120" w:after="120"/>
      <w:textAlignment w:val="auto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rsid w:val="00DD7534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paragraph" w:customStyle="1" w:styleId="WW-Tekstpodstawowy31">
    <w:name w:val="WW-Tekst podstawowy 31"/>
    <w:basedOn w:val="Normalny"/>
    <w:rsid w:val="00DD7534"/>
    <w:pPr>
      <w:widowControl w:val="0"/>
      <w:overflowPunct/>
      <w:autoSpaceDE/>
      <w:spacing w:line="360" w:lineRule="auto"/>
      <w:jc w:val="center"/>
      <w:textAlignment w:val="auto"/>
    </w:pPr>
    <w:rPr>
      <w:rFonts w:ascii="Arial" w:hAnsi="Arial"/>
      <w:b/>
      <w:i/>
      <w:sz w:val="22"/>
      <w:szCs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Zwykytekst1">
    <w:name w:val="WW-Zwykły tekst1"/>
    <w:basedOn w:val="Normalny"/>
    <w:rsid w:val="00DD7534"/>
    <w:pPr>
      <w:widowControl w:val="0"/>
      <w:overflowPunct/>
      <w:autoSpaceDE/>
      <w:textAlignment w:val="auto"/>
    </w:pPr>
    <w:rPr>
      <w:rFonts w:ascii="Courier New" w:hAnsi="Courier New"/>
      <w:sz w:val="24"/>
      <w:szCs w:val="24"/>
    </w:rPr>
  </w:style>
  <w:style w:type="paragraph" w:customStyle="1" w:styleId="WW-Nagwek21">
    <w:name w:val="WW-Nagłówek 21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paragraph" w:customStyle="1" w:styleId="Tekstpodstawowy22">
    <w:name w:val="Tekst podstawowy 22"/>
    <w:basedOn w:val="Normalny"/>
    <w:rsid w:val="00DD7534"/>
    <w:pPr>
      <w:widowControl w:val="0"/>
      <w:overflowPunct/>
      <w:autoSpaceDE/>
      <w:spacing w:after="120" w:line="480" w:lineRule="auto"/>
      <w:textAlignment w:val="auto"/>
    </w:pPr>
    <w:rPr>
      <w:sz w:val="24"/>
      <w:szCs w:val="24"/>
    </w:rPr>
  </w:style>
  <w:style w:type="paragraph" w:customStyle="1" w:styleId="Tekstkomentarza1">
    <w:name w:val="Tekst komentarza1"/>
    <w:basedOn w:val="Normalny"/>
    <w:rsid w:val="00DD7534"/>
    <w:pPr>
      <w:widowControl w:val="0"/>
      <w:overflowPunct/>
      <w:autoSpaceDE/>
      <w:textAlignment w:val="auto"/>
    </w:pPr>
  </w:style>
  <w:style w:type="paragraph" w:customStyle="1" w:styleId="Tekstpodstawowy33">
    <w:name w:val="Tekst podstawowy 33"/>
    <w:basedOn w:val="Normalny"/>
    <w:rsid w:val="00DD7534"/>
    <w:pPr>
      <w:widowControl w:val="0"/>
      <w:overflowPunct/>
      <w:autoSpaceDE/>
      <w:spacing w:after="120"/>
      <w:textAlignment w:val="auto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DD7534"/>
    <w:pPr>
      <w:widowControl w:val="0"/>
      <w:overflowPunct/>
      <w:autoSpaceDE/>
      <w:ind w:firstLine="426"/>
      <w:textAlignment w:val="auto"/>
    </w:pPr>
    <w:rPr>
      <w:rFonts w:ascii="Arial" w:hAnsi="Arial"/>
      <w:i/>
      <w:sz w:val="24"/>
      <w:szCs w:val="24"/>
    </w:rPr>
  </w:style>
  <w:style w:type="paragraph" w:customStyle="1" w:styleId="Nagwek23">
    <w:name w:val="Nagłówek 23"/>
    <w:basedOn w:val="Normalny"/>
    <w:rsid w:val="00DD7534"/>
    <w:pPr>
      <w:widowControl w:val="0"/>
      <w:overflowPunct/>
      <w:autoSpaceDE/>
      <w:spacing w:before="60" w:after="120"/>
      <w:jc w:val="both"/>
      <w:textAlignment w:val="auto"/>
    </w:pPr>
    <w:rPr>
      <w:sz w:val="24"/>
      <w:szCs w:val="24"/>
    </w:rPr>
  </w:style>
  <w:style w:type="character" w:styleId="Pogrubienie">
    <w:name w:val="Strong"/>
    <w:qFormat/>
    <w:rsid w:val="00DD7534"/>
    <w:rPr>
      <w:b/>
      <w:bCs/>
    </w:rPr>
  </w:style>
  <w:style w:type="paragraph" w:styleId="NormalnyWeb">
    <w:name w:val="Normal (Web)"/>
    <w:basedOn w:val="Normalny"/>
    <w:rsid w:val="00DD7534"/>
    <w:pPr>
      <w:suppressAutoHyphens w:val="0"/>
      <w:overflowPunct/>
      <w:autoSpaceDE/>
      <w:spacing w:before="100" w:after="119"/>
      <w:textAlignment w:val="auto"/>
    </w:pPr>
    <w:rPr>
      <w:sz w:val="24"/>
      <w:szCs w:val="24"/>
    </w:rPr>
  </w:style>
  <w:style w:type="paragraph" w:customStyle="1" w:styleId="Tekstpodstawowywcity22">
    <w:name w:val="Tekst podstawowy wcięty 22"/>
    <w:basedOn w:val="Normalny"/>
    <w:rsid w:val="00DD7534"/>
    <w:pPr>
      <w:overflowPunct/>
      <w:autoSpaceDE/>
      <w:ind w:firstLine="426"/>
      <w:textAlignment w:val="auto"/>
    </w:pPr>
    <w:rPr>
      <w:rFonts w:ascii="Arial" w:hAnsi="Arial"/>
      <w:i/>
      <w:sz w:val="24"/>
      <w:szCs w:val="24"/>
    </w:rPr>
  </w:style>
  <w:style w:type="paragraph" w:styleId="Lista2">
    <w:name w:val="List 2"/>
    <w:basedOn w:val="Normalny"/>
    <w:rsid w:val="00DD7534"/>
    <w:pPr>
      <w:suppressAutoHyphens w:val="0"/>
      <w:overflowPunct/>
      <w:autoSpaceDE/>
      <w:ind w:left="566" w:hanging="283"/>
      <w:contextualSpacing/>
      <w:textAlignment w:val="auto"/>
    </w:pPr>
    <w:rPr>
      <w:lang w:eastAsia="pl-PL"/>
    </w:rPr>
  </w:style>
  <w:style w:type="paragraph" w:styleId="Mapadokumentu">
    <w:name w:val="Document Map"/>
    <w:basedOn w:val="Normalny"/>
    <w:link w:val="MapadokumentuZnak"/>
    <w:uiPriority w:val="99"/>
    <w:unhideWhenUsed/>
    <w:rsid w:val="00DD7534"/>
    <w:pPr>
      <w:suppressAutoHyphens w:val="0"/>
      <w:overflowPunct/>
      <w:autoSpaceDE/>
      <w:textAlignment w:val="auto"/>
    </w:pPr>
    <w:rPr>
      <w:rFonts w:ascii="Tahoma" w:hAnsi="Tahoma"/>
      <w:sz w:val="16"/>
      <w:szCs w:val="16"/>
      <w:lang w:val="x-none" w:eastAsia="x-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D7534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ane1">
    <w:name w:val="dane1"/>
    <w:rsid w:val="00DD7534"/>
    <w:rPr>
      <w:color w:val="0000CD"/>
    </w:rPr>
  </w:style>
  <w:style w:type="character" w:customStyle="1" w:styleId="tabulatory">
    <w:name w:val="tabulatory"/>
    <w:basedOn w:val="Domylnaczcionkaakapitu"/>
    <w:rsid w:val="00DD7534"/>
  </w:style>
  <w:style w:type="paragraph" w:customStyle="1" w:styleId="ust">
    <w:name w:val="ust"/>
    <w:rsid w:val="00DD7534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pkt1">
    <w:name w:val="pkt1"/>
    <w:basedOn w:val="pkt"/>
    <w:rsid w:val="00DD7534"/>
    <w:pPr>
      <w:widowControl/>
      <w:ind w:left="850" w:hanging="425"/>
    </w:pPr>
    <w:rPr>
      <w:szCs w:val="24"/>
    </w:rPr>
  </w:style>
  <w:style w:type="character" w:customStyle="1" w:styleId="akapitdomyslny">
    <w:name w:val="akapitdomyslny"/>
    <w:basedOn w:val="Domylnaczcionkaakapitu"/>
    <w:rsid w:val="00DD7534"/>
  </w:style>
  <w:style w:type="paragraph" w:customStyle="1" w:styleId="Standard">
    <w:name w:val="Standard"/>
    <w:rsid w:val="00DD753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Uwydatnienie">
    <w:name w:val="Emphasis"/>
    <w:uiPriority w:val="20"/>
    <w:qFormat/>
    <w:rsid w:val="00DD7534"/>
    <w:rPr>
      <w:i/>
      <w:iCs/>
    </w:rPr>
  </w:style>
  <w:style w:type="paragraph" w:customStyle="1" w:styleId="Pa3">
    <w:name w:val="Pa3"/>
    <w:basedOn w:val="Default"/>
    <w:next w:val="Default"/>
    <w:uiPriority w:val="99"/>
    <w:rsid w:val="00DD7534"/>
    <w:pPr>
      <w:widowControl/>
      <w:suppressAutoHyphens w:val="0"/>
      <w:autoSpaceDN w:val="0"/>
      <w:adjustRightInd w:val="0"/>
      <w:spacing w:line="201" w:lineRule="atLeast"/>
    </w:pPr>
    <w:rPr>
      <w:color w:val="auto"/>
    </w:rPr>
  </w:style>
  <w:style w:type="paragraph" w:customStyle="1" w:styleId="Akapitzlist1">
    <w:name w:val="Akapit z listą1"/>
    <w:rsid w:val="00DD7534"/>
    <w:pPr>
      <w:widowControl w:val="0"/>
      <w:suppressAutoHyphens/>
      <w:ind w:left="720"/>
    </w:pPr>
    <w:rPr>
      <w:rFonts w:ascii="Calibri" w:eastAsia="Lucida Sans Unicode" w:hAnsi="Calibri" w:cs="font409"/>
      <w:kern w:val="1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7534"/>
    <w:rPr>
      <w:color w:val="808080"/>
      <w:shd w:val="clear" w:color="auto" w:fill="E6E6E6"/>
    </w:rPr>
  </w:style>
  <w:style w:type="character" w:customStyle="1" w:styleId="AkapitzlistZnak">
    <w:name w:val="Akapit z listą Znak"/>
    <w:aliases w:val="CW_Lista Znak,normalny tekst Znak,L1 Znak,Numerowanie Znak,Akapit z listą5 Znak,T_SZ_List Paragraph Znak,2 heading Znak,A_wyliczenie Znak,K-P_odwolanie Znak,maz_wyliczenie Znak,opis dzialania Znak"/>
    <w:link w:val="Akapitzlist"/>
    <w:uiPriority w:val="34"/>
    <w:qFormat/>
    <w:locked/>
    <w:rsid w:val="0098783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C8B5F-E69D-4A92-81CA-F88B1337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1714</Words>
  <Characters>10284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Zdunkiewicz;S.Chodubska</dc:creator>
  <cp:keywords/>
  <dc:description/>
  <cp:lastModifiedBy>Wojciech Błażusiak</cp:lastModifiedBy>
  <cp:revision>6</cp:revision>
  <cp:lastPrinted>2025-07-20T14:45:00Z</cp:lastPrinted>
  <dcterms:created xsi:type="dcterms:W3CDTF">2025-09-04T07:03:00Z</dcterms:created>
  <dcterms:modified xsi:type="dcterms:W3CDTF">2026-03-05T19:53:00Z</dcterms:modified>
</cp:coreProperties>
</file>